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C48FE" w14:textId="77777777" w:rsidR="00CD435E" w:rsidRDefault="00D865E9">
      <w:pPr>
        <w:pStyle w:val="Heading3"/>
        <w:rPr>
          <w:lang w:eastAsia="zh-CN"/>
        </w:rPr>
      </w:pPr>
      <w:r>
        <w:rPr>
          <w:rFonts w:hint="eastAsia"/>
          <w:lang w:eastAsia="zh-CN"/>
        </w:rPr>
        <w:t>7.1.3</w:t>
      </w:r>
      <w:r>
        <w:rPr>
          <w:lang w:eastAsia="zh-CN"/>
        </w:rPr>
        <w:tab/>
      </w:r>
      <w:bookmarkStart w:id="0" w:name="_Hlk173167520"/>
      <w:r>
        <w:rPr>
          <w:rFonts w:hint="eastAsia"/>
        </w:rPr>
        <w:t>Link performance</w:t>
      </w:r>
      <w:bookmarkEnd w:id="0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for D2R</w:t>
      </w:r>
    </w:p>
    <w:p w14:paraId="10F924B3" w14:textId="77777777" w:rsidR="00CD435E" w:rsidRDefault="00D865E9">
      <w:pPr>
        <w:pStyle w:val="Heading4"/>
      </w:pPr>
      <w:r>
        <w:rPr>
          <w:rFonts w:hint="eastAsia"/>
        </w:rPr>
        <w:t>7.1.3.1</w:t>
      </w:r>
      <w:r>
        <w:tab/>
      </w:r>
      <w:r>
        <w:rPr>
          <w:rFonts w:hint="eastAsia"/>
        </w:rPr>
        <w:t>Device 1</w:t>
      </w:r>
    </w:p>
    <w:p w14:paraId="41019436" w14:textId="77777777" w:rsidR="00CD435E" w:rsidRDefault="00D865E9">
      <w:pPr>
        <w:pStyle w:val="Heading5"/>
        <w:rPr>
          <w:lang w:eastAsia="zh-CN"/>
        </w:rPr>
      </w:pPr>
      <w:r>
        <w:rPr>
          <w:rFonts w:hint="eastAsia"/>
        </w:rPr>
        <w:t>7.1.3.1.1</w:t>
      </w:r>
      <w:r>
        <w:tab/>
      </w:r>
      <w:r>
        <w:rPr>
          <w:rFonts w:hint="eastAsia"/>
          <w:lang w:eastAsia="zh-CN"/>
        </w:rPr>
        <w:t>coherent</w:t>
      </w:r>
    </w:p>
    <w:p w14:paraId="749FA365" w14:textId="77777777" w:rsidR="00CD435E" w:rsidRDefault="00CD435E"/>
    <w:p w14:paraId="2B4C5A58" w14:textId="49339F06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7.1.3.1.1 - 1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362BBCA9" wp14:editId="5E46478C">
            <wp:extent cx="8483600" cy="5365750"/>
            <wp:effectExtent l="0" t="0" r="0" b="6350"/>
            <wp:docPr id="2096315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2B72A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A194E4E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7.1.3.1.1 - 1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1440"/>
        <w:gridCol w:w="1440"/>
        <w:gridCol w:w="866"/>
        <w:gridCol w:w="744"/>
        <w:gridCol w:w="852"/>
        <w:gridCol w:w="891"/>
        <w:gridCol w:w="907"/>
        <w:gridCol w:w="1184"/>
        <w:gridCol w:w="997"/>
        <w:gridCol w:w="1184"/>
        <w:gridCol w:w="1318"/>
        <w:gridCol w:w="1315"/>
      </w:tblGrid>
      <w:tr w:rsidR="00AC6D34" w14:paraId="59F8C189" w14:textId="77777777" w:rsidTr="00AC6D34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37DDFB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1, coherent</w:t>
            </w:r>
          </w:p>
        </w:tc>
      </w:tr>
      <w:tr w:rsidR="00AC6D34" w14:paraId="3753F75E" w14:textId="77777777" w:rsidTr="00AC6D34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372591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D2R LLS</w:t>
            </w:r>
          </w:p>
        </w:tc>
      </w:tr>
      <w:tr w:rsidR="00AC6D34" w14:paraId="2EF0B223" w14:textId="77777777" w:rsidTr="00AC6D34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2B459B7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286A785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1797F72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3BF1609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36128CD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18" w:type="pct"/>
            <w:shd w:val="clear" w:color="D9E1F2" w:fill="D9E1F2"/>
            <w:noWrap/>
            <w:vAlign w:val="center"/>
            <w:hideMark/>
          </w:tcPr>
          <w:p w14:paraId="00B2F39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6C37EAF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  <w:hideMark/>
          </w:tcPr>
          <w:p w14:paraId="383E7414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4EF80100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1B4B3FC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30D9B864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2B838FAC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712B8DE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6D3B9778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62EEB8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B1825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85E3B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2241C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E555E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C242D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2F0B9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810B3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3C563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67D29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AB777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B751C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E293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1574</w:t>
            </w:r>
          </w:p>
        </w:tc>
      </w:tr>
      <w:tr w:rsidR="00AC6D34" w14:paraId="68B3789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22EC4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72A41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B301A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F6385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7FF2B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33B7A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BD23E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BC47E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C23EF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9B129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C7F1B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34FCF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E3C9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1588</w:t>
            </w:r>
          </w:p>
        </w:tc>
      </w:tr>
      <w:tr w:rsidR="00AC6D34" w14:paraId="4BBAA28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8275F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98E49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2AAD6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EFCEE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849DB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48370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17009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5238E4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B962C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B278D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77346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5C55DB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4C3EF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581</w:t>
            </w:r>
          </w:p>
        </w:tc>
      </w:tr>
      <w:tr w:rsidR="00AC6D34" w14:paraId="10A0914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1F9FC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E566E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4D4D4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3EA2A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97B48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9A236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F0178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67F75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2D5AF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AC81B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59CD5D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67F44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B6584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578</w:t>
            </w:r>
          </w:p>
        </w:tc>
      </w:tr>
      <w:tr w:rsidR="00AC6D34" w14:paraId="09BED81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AF251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D22B7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7F6A5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C44D9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847F7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BFD4E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FA638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6E4CD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2994E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E5F5B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B4781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41361C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F56F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1572</w:t>
            </w:r>
          </w:p>
        </w:tc>
      </w:tr>
      <w:tr w:rsidR="00AC6D34" w14:paraId="590B87C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974F4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6CA10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0F8A6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E09D2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9DA46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5E026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332CB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EB5F2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5167C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AB07A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F61FC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D106D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42A0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1584</w:t>
            </w:r>
          </w:p>
        </w:tc>
      </w:tr>
      <w:tr w:rsidR="00AC6D34" w14:paraId="1E65CCE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A63C7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0E122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808648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50686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6578B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787DF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2A7DC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5CB57A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92341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8A632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AEBC1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015CA8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C04D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AC6D34" w14:paraId="29360DB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27345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B4358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198C2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C6F6F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A1F34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A1DAB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F4904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F4CC1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EB265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  <w:hideMark/>
          </w:tcPr>
          <w:p w14:paraId="0CF19A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BCB43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FF3AB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19F7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AC6D34" w14:paraId="6711CA1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9B97F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C5B21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F19DF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E9803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8B837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E35DF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/>
            <w:vAlign w:val="center"/>
            <w:hideMark/>
          </w:tcPr>
          <w:p w14:paraId="23D86F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13D57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93FC4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E5644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E9B0E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7D9742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E01E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178</w:t>
            </w:r>
          </w:p>
        </w:tc>
      </w:tr>
      <w:tr w:rsidR="00AC6D34" w14:paraId="6B1254E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83C4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A1845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02AE3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87793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E7003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A3CDE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C3928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7E44E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CB144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7A95D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76AD5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88064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091F9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181</w:t>
            </w:r>
          </w:p>
        </w:tc>
      </w:tr>
      <w:tr w:rsidR="00AC6D34" w14:paraId="222069C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950C6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AD995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84254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3AE2B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B552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63C494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1D540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5D148E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89A72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82284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F4986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02CAA3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DEA3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1147</w:t>
            </w:r>
          </w:p>
        </w:tc>
      </w:tr>
      <w:tr w:rsidR="00AC6D34" w14:paraId="1C80F4F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086F7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4C8F5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C7364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1F358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F95F0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318" w:type="pct"/>
            <w:vMerge/>
            <w:vAlign w:val="center"/>
            <w:hideMark/>
          </w:tcPr>
          <w:p w14:paraId="262F90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9D523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50B3A5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6CFE1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01A30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7BA4F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9861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EB07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582</w:t>
            </w:r>
          </w:p>
        </w:tc>
      </w:tr>
      <w:tr w:rsidR="00AC6D34" w14:paraId="25E3B33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A4196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12CC5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DB1D7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AB5C6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A8F5A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89E38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8DE6A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79900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3BC8E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53BA26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7617B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1C1CA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77B8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583</w:t>
            </w:r>
          </w:p>
        </w:tc>
      </w:tr>
      <w:tr w:rsidR="00AC6D34" w14:paraId="47E36F5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B5FCB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515A5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A7F0B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6E9A9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D17CE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55986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68A98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2E1972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13EC7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07A28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96F38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6AD9FC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7BD65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</w:tr>
      <w:tr w:rsidR="00AC6D34" w14:paraId="019BBFC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B345E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32525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32064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CAA4D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C7152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2650B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98253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7CA06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C658B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  <w:hideMark/>
          </w:tcPr>
          <w:p w14:paraId="1EB493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07F0E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549CC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373F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AC6D34" w14:paraId="5D6C002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F1867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6539D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0D9EE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3934E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541E9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28.23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CACB9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95FDD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DC2AD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07C8F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5A627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24767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5863D9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99969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434</w:t>
            </w:r>
          </w:p>
        </w:tc>
      </w:tr>
      <w:tr w:rsidR="00AC6D34" w14:paraId="620AAF7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34EE3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47BD2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D5734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5795B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BBE87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756FA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EC230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ACCE3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14F7F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1E639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83FA5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AE84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2023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461</w:t>
            </w:r>
          </w:p>
        </w:tc>
      </w:tr>
      <w:tr w:rsidR="00AC6D34" w14:paraId="25BCCF0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EF943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BA3B5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27302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12CA5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8D07C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13CC9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409EF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C2FA1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A6368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2ADA0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9ED04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4C99C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8BF8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1075</w:t>
            </w:r>
          </w:p>
        </w:tc>
      </w:tr>
      <w:tr w:rsidR="00AC6D34" w14:paraId="5796D75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7603D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230BD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2E340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31E11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3A1FE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08BC7C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4203BD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48FE7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FA9EF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75685D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FC6B9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5B429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B4F1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1149</w:t>
            </w:r>
          </w:p>
        </w:tc>
      </w:tr>
      <w:tr w:rsidR="00AC6D34" w14:paraId="03B525A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0CF46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ADBCA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CE3AC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55862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D4EA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52FA8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06DC6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E70A0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1BFD7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7C091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18BB3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5773A3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4E94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1567</w:t>
            </w:r>
          </w:p>
        </w:tc>
      </w:tr>
      <w:tr w:rsidR="00AC6D34" w14:paraId="6A0F2A8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771C5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2B70B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33B44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3AF78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DB179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C9F07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BDDB5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396D8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CEBFC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4515B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03D3C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858C5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92C7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1069</w:t>
            </w:r>
          </w:p>
        </w:tc>
      </w:tr>
      <w:tr w:rsidR="00AC6D34" w14:paraId="4D4B41F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2E01D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AD657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BD6C0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8A6B7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ED493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C19F2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1A713D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55612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203DC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0.53,5.72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93A94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15,150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76DCD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7.5,75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7D4A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AD60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1141,1151</w:t>
            </w:r>
          </w:p>
        </w:tc>
      </w:tr>
      <w:tr w:rsidR="00AC6D34" w14:paraId="7B55984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B2EA0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6C123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A8BCE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086A6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9C99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18" w:type="pct"/>
            <w:vMerge/>
            <w:vAlign w:val="center"/>
            <w:hideMark/>
          </w:tcPr>
          <w:p w14:paraId="7AC396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69AD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3D40B4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64682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A10DB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3D1F7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90833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A99DA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579</w:t>
            </w:r>
          </w:p>
        </w:tc>
      </w:tr>
      <w:tr w:rsidR="00AC6D34" w14:paraId="1DFF069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DBF67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2FA60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A4574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598EE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70D26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E871C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06307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21D51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9D8CE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D766C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31FC6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450CD8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E180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169</w:t>
            </w:r>
          </w:p>
        </w:tc>
      </w:tr>
      <w:tr w:rsidR="00AC6D34" w14:paraId="1BC16E4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BAC39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926C6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F9094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8ACAA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30C0E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08D6A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C3C8C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9EB5F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5BB33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9AEB2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DF393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4701E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48466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172</w:t>
            </w:r>
          </w:p>
        </w:tc>
      </w:tr>
      <w:tr w:rsidR="00AC6D34" w14:paraId="3FE5D28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6B06E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99048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F2E3A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B8310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1086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4AFA77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5BDA8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57FE65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59608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7DE76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C8532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CFD67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7E7F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1079</w:t>
            </w:r>
          </w:p>
        </w:tc>
      </w:tr>
      <w:tr w:rsidR="00AC6D34" w14:paraId="6DA8F8E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ECAA2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EC7A11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B7CFF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56A3C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B269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7298CB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C7B1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09FA24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C4CC8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8B19A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0877E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902EE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083DC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580</w:t>
            </w:r>
          </w:p>
        </w:tc>
      </w:tr>
      <w:tr w:rsidR="00AC6D34" w14:paraId="0B0F40E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660B2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6AF54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F5C78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9942D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4AA91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E89D7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9102D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5CA091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6F9AF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3C1C0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B0DD9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1D6788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F8B3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187</w:t>
            </w:r>
          </w:p>
        </w:tc>
      </w:tr>
      <w:tr w:rsidR="00AC6D34" w14:paraId="49E3F90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33A11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B664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13E59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FFDC4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56FB8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9F3E8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225E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AA29A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1B15A4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86271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3BB46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289D6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E9A1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190</w:t>
            </w:r>
          </w:p>
        </w:tc>
      </w:tr>
      <w:tr w:rsidR="00AC6D34" w14:paraId="41F1C09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D5F8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0A2C1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EE4CD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ABA9D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29FE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A168C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E1B2C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374FF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A8748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2F334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173F57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4012E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6A37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1143</w:t>
            </w:r>
          </w:p>
        </w:tc>
      </w:tr>
      <w:tr w:rsidR="00AC6D34" w14:paraId="7C53C7F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27654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087E4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3850AF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A6DB5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DE2B5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318" w:type="pct"/>
            <w:vMerge/>
            <w:vAlign w:val="center"/>
            <w:hideMark/>
          </w:tcPr>
          <w:p w14:paraId="6D5080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45A46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65E1B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35B71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162A02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4C0A5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A5B5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922EF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1145</w:t>
            </w:r>
          </w:p>
        </w:tc>
      </w:tr>
      <w:tr w:rsidR="00AC6D34" w14:paraId="53DF1BC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52BA3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61927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E0BF2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B6B6B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30E25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0B280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AF9C7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B6E5C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3CFBE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3C01D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C382D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231F4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1891B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414</w:t>
            </w:r>
          </w:p>
        </w:tc>
      </w:tr>
      <w:tr w:rsidR="00AC6D34" w14:paraId="28B5634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13AB1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3B7C1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B819B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63EDB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4691D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FAA71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8E2AE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-2]</w:t>
            </w:r>
          </w:p>
        </w:tc>
        <w:tc>
          <w:tcPr>
            <w:tcW w:w="337" w:type="pct"/>
            <w:vMerge/>
            <w:vAlign w:val="center"/>
            <w:hideMark/>
          </w:tcPr>
          <w:p w14:paraId="1B469C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EF5F3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C87FD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81229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BC435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14114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418</w:t>
            </w:r>
          </w:p>
        </w:tc>
      </w:tr>
      <w:tr w:rsidR="00AC6D34" w14:paraId="2C9AF01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1AEA4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3EFC9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116DD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54EE4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A9F8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318" w:type="pct"/>
            <w:vMerge/>
            <w:vAlign w:val="center"/>
            <w:hideMark/>
          </w:tcPr>
          <w:p w14:paraId="49AE6E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3BF2F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87DB8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A1832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D5E74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BA8C4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047C71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512C8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1071</w:t>
            </w:r>
          </w:p>
        </w:tc>
      </w:tr>
      <w:tr w:rsidR="00AC6D34" w14:paraId="5F9B34C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EF96C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1B457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0E930B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A325C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25F1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318" w:type="pct"/>
            <w:vMerge/>
            <w:vAlign w:val="center"/>
            <w:hideMark/>
          </w:tcPr>
          <w:p w14:paraId="7FA276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6A567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29091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F1ED1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3C47C2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80391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EF00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E3C8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1073</w:t>
            </w:r>
          </w:p>
        </w:tc>
      </w:tr>
      <w:tr w:rsidR="00AC6D34" w14:paraId="4CBF722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0442A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217C9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5A4B0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A06D8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3B459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8ED2E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E22A9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2D383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77032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6506B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62D2F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E81A0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E7B2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1570</w:t>
            </w:r>
          </w:p>
        </w:tc>
      </w:tr>
      <w:tr w:rsidR="00AC6D34" w14:paraId="265A65C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78AA5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CF237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34367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BEFC6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8958A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BEE33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C2D27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B6170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4347A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C4D3A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9BCAA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5F83D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62A4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1580</w:t>
            </w:r>
          </w:p>
        </w:tc>
      </w:tr>
      <w:tr w:rsidR="00AC6D34" w14:paraId="2A68600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50075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DA06F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EE15B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68CE3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5F800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625A8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DCC19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line code</w:t>
            </w:r>
          </w:p>
        </w:tc>
        <w:tc>
          <w:tcPr>
            <w:tcW w:w="337" w:type="pct"/>
            <w:vMerge/>
            <w:vAlign w:val="center"/>
            <w:hideMark/>
          </w:tcPr>
          <w:p w14:paraId="59F931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7F015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06420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C49A3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013E9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6DEBF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1396</w:t>
            </w:r>
          </w:p>
        </w:tc>
      </w:tr>
      <w:tr w:rsidR="00AC6D34" w14:paraId="7837637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13940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C615C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E393C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4C120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010DC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1F509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0880A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DF55E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93711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0A9C2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BA854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3B1CD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2317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1392</w:t>
            </w:r>
          </w:p>
        </w:tc>
      </w:tr>
      <w:tr w:rsidR="00AC6D34" w14:paraId="77836A6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FF0036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5C071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2C17E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42730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E7719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8" w:type="pct"/>
            <w:vMerge/>
            <w:vAlign w:val="center"/>
            <w:hideMark/>
          </w:tcPr>
          <w:p w14:paraId="2A10B8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E893A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519F04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C6E4A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  <w:hideMark/>
          </w:tcPr>
          <w:p w14:paraId="0E3CE6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16566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3A0C78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B8139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1215,1251</w:t>
            </w:r>
          </w:p>
        </w:tc>
      </w:tr>
      <w:tr w:rsidR="00AC6D34" w14:paraId="2E55C00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7969A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7BDCE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7A782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04DFF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B4D79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64A63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ED0F0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0A50C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6EF71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AEF26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3A82E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608B3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E3DB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1217,1253</w:t>
            </w:r>
          </w:p>
        </w:tc>
      </w:tr>
      <w:tr w:rsidR="00AC6D34" w14:paraId="697B202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AB5BB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8DD11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3F1EB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2F0A8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5861F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56888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658CC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7A748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1795BE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6B656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C10FC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C225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2EDA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201</w:t>
            </w:r>
          </w:p>
        </w:tc>
      </w:tr>
      <w:tr w:rsidR="00AC6D34" w14:paraId="2EC0E1E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38D95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9B0B3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AEC83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E89FC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EA9E7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71BD6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1F589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3AA6E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C6264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5A58A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AB6EF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0F11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256C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197,199</w:t>
            </w:r>
          </w:p>
        </w:tc>
      </w:tr>
      <w:tr w:rsidR="00AC6D34" w14:paraId="26CF8ED6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38A79F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19750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4EE63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87453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-12.6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1BCBD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0CFA9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9A1DE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1E0F2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DBB15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D4370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/>
            <w:vAlign w:val="center"/>
            <w:hideMark/>
          </w:tcPr>
          <w:p w14:paraId="4F443E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81904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2D600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1747</w:t>
            </w:r>
          </w:p>
        </w:tc>
      </w:tr>
      <w:tr w:rsidR="00AC6D34" w14:paraId="42E2123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3A77E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BBE67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28ED1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C0F34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E5A9A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4E332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B0A7A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C0625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2D290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2F31D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3CAB4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/>
            <w:vAlign w:val="center"/>
            <w:hideMark/>
          </w:tcPr>
          <w:p w14:paraId="42846E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DA08A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1761</w:t>
            </w:r>
          </w:p>
        </w:tc>
      </w:tr>
      <w:tr w:rsidR="00AC6D34" w14:paraId="1253640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5E21D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E8AF1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36C50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D6182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0DF0C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7FEBC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29373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DB8DB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7CD0B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0475F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D3A7E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10C5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6F2E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465</w:t>
            </w:r>
          </w:p>
        </w:tc>
      </w:tr>
      <w:tr w:rsidR="00AC6D34" w14:paraId="4882841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43064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F90A4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AF9A3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60C1D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9C236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318" w:type="pct"/>
            <w:vMerge/>
            <w:vAlign w:val="center"/>
            <w:hideMark/>
          </w:tcPr>
          <w:p w14:paraId="3AC355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2BFA2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CD8E3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7A0CF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/>
            <w:vAlign w:val="center"/>
            <w:hideMark/>
          </w:tcPr>
          <w:p w14:paraId="1F3ECC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74344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A9CBB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9DFC4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575</w:t>
            </w:r>
          </w:p>
        </w:tc>
      </w:tr>
      <w:tr w:rsidR="00AC6D34" w14:paraId="7454213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2136B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E0B6B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72583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53486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B0E15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66BB0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C6715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9BF11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20DA2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02693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12ECC8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0DE9C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72EAA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572</w:t>
            </w:r>
          </w:p>
        </w:tc>
      </w:tr>
      <w:tr w:rsidR="00AC6D34" w14:paraId="5E90AE5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A8B7F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4B635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D2205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D3A65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452FE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EF7EC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8414D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C45F3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2AA89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36366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75AA1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4AE524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C242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1745</w:t>
            </w:r>
          </w:p>
        </w:tc>
      </w:tr>
      <w:tr w:rsidR="00AC6D34" w14:paraId="64D8B85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7C1B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72713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11666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36D0A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93132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F7B4B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8197B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4A6BC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B8720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9FD23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F4F73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60452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EE9A7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1757</w:t>
            </w:r>
          </w:p>
        </w:tc>
      </w:tr>
      <w:tr w:rsidR="00AC6D34" w14:paraId="74671D2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92609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34C15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8D9B3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2D13D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02736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B5D42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3BFF7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68538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FC89C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E22A3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1F3B6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5DBCD9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0F64F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AC6D34" w14:paraId="11D9FA6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2D590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605D4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8B79A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6B227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BB1F1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47997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7A2D0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C365D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CA561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  <w:hideMark/>
          </w:tcPr>
          <w:p w14:paraId="1FA137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6E7EE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ABC25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F0445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AC6D34" w14:paraId="00322A3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2685D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8CC12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7FBAD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D40C6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8FB46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ABC47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40388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692B9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5F507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42710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9A1DF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0217AA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E304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1146</w:t>
            </w:r>
          </w:p>
        </w:tc>
      </w:tr>
      <w:tr w:rsidR="00AC6D34" w14:paraId="58961E8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F89F8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B08E7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F9B07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9775C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31409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2B055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1DDD5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6560A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DED8F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DA8AD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B223C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B70CB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12DE4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1213</w:t>
            </w:r>
          </w:p>
        </w:tc>
      </w:tr>
      <w:tr w:rsidR="00AC6D34" w14:paraId="11BBB7E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21E1F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8980E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C808D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ACDFD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B707E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-5.3</w:t>
            </w:r>
          </w:p>
        </w:tc>
        <w:tc>
          <w:tcPr>
            <w:tcW w:w="318" w:type="pct"/>
            <w:vMerge/>
            <w:vAlign w:val="center"/>
            <w:hideMark/>
          </w:tcPr>
          <w:p w14:paraId="55A4C0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C7859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00DFC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39AEB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9493C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9A4F0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179CBB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D934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576</w:t>
            </w:r>
          </w:p>
        </w:tc>
      </w:tr>
      <w:tr w:rsidR="00AC6D34" w14:paraId="6D88B55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98B99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B82EE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90F7A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1D1AB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3BDE2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6B9E4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48834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84EE0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505B3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26B8D5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BED8E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36F7E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4F70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577</w:t>
            </w:r>
          </w:p>
        </w:tc>
      </w:tr>
      <w:tr w:rsidR="00AC6D34" w14:paraId="4938DC1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A2E3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403D4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1F1CA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3F18B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4875D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81FF3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CBF2C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D21D4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5D18D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3352F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A6EA1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61488E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86CB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AC6D34" w14:paraId="09416D3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55F3C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19B7A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4B75B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9426B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412BE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E1C4A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E6C5E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E5EEC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AB54D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  <w:hideMark/>
          </w:tcPr>
          <w:p w14:paraId="7865EB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8FE3F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CDEAD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A8D6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AC6D34" w14:paraId="345C6F0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E06B4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2402D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32978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8F5F4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EAD06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EE433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3A0DC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D391A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2AF44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8D2E7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E02B4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78D566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DDA8C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433</w:t>
            </w:r>
          </w:p>
        </w:tc>
      </w:tr>
      <w:tr w:rsidR="00AC6D34" w14:paraId="62206A8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91C5C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0051A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ED278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B59F8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59B19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A300E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0AB8A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FDCB3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0E3C7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D7708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A8959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4296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9CEC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450</w:t>
            </w:r>
          </w:p>
        </w:tc>
      </w:tr>
      <w:tr w:rsidR="00AC6D34" w14:paraId="32B124E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0A3B2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3161D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26DFB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04F3A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A72E6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5049E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D33DE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9E19A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EE1F6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DC697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6A27E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2EA36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E26D4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1074</w:t>
            </w:r>
          </w:p>
        </w:tc>
      </w:tr>
      <w:tr w:rsidR="00AC6D34" w14:paraId="2381A70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0E2A0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13B85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3704E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67073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317D9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50EC5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02C789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BE216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B770E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5168F6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2C642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AF12D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6464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1148</w:t>
            </w:r>
          </w:p>
        </w:tc>
      </w:tr>
      <w:tr w:rsidR="00AC6D34" w14:paraId="6CFA5DC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FF18E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10172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F98FC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B1CFB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1EDD3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0BCAA1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B255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F8961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45D5E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CEF19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BA2F3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656850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DD705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1740</w:t>
            </w:r>
          </w:p>
        </w:tc>
      </w:tr>
      <w:tr w:rsidR="00AC6D34" w14:paraId="46E2298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BECA5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09D17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59387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7C582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F2E14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5DF90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CACBF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5A409D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BE2E2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A1C80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2748B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1C98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01D80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1068</w:t>
            </w:r>
          </w:p>
        </w:tc>
      </w:tr>
      <w:tr w:rsidR="00AC6D34" w14:paraId="616BE24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D5F4A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BBBD3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FA9B1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C0452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CD856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27A9C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34CC0E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35D78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3DBCE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28354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357F1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FCFA6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3467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1150</w:t>
            </w:r>
          </w:p>
        </w:tc>
      </w:tr>
      <w:tr w:rsidR="00AC6D34" w14:paraId="38D22AD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2D531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7DD09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5CC3A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6E8A9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B997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-4.3</w:t>
            </w:r>
          </w:p>
        </w:tc>
        <w:tc>
          <w:tcPr>
            <w:tcW w:w="318" w:type="pct"/>
            <w:vMerge/>
            <w:vAlign w:val="center"/>
            <w:hideMark/>
          </w:tcPr>
          <w:p w14:paraId="38F75F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50A22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70E2FE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F5BB8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CB363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8F2FD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E724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72FF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573</w:t>
            </w:r>
          </w:p>
        </w:tc>
      </w:tr>
      <w:tr w:rsidR="00AC6D34" w14:paraId="53DDFC4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1C2C6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4C16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A0B66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26A75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2FA1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343D6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C75DE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10EE2A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BDECC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D4E8A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28A1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6C0A8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0E9E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1078</w:t>
            </w:r>
          </w:p>
        </w:tc>
      </w:tr>
      <w:tr w:rsidR="00AC6D34" w14:paraId="49D63D1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624D7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E67BA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C668E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58248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2685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AD744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3F7795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9A134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86EF6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3F9B0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CF3EE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05BE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6F88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157</w:t>
            </w:r>
          </w:p>
        </w:tc>
      </w:tr>
      <w:tr w:rsidR="00AC6D34" w14:paraId="778843D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AF1D0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9C76D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2CED4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3AC16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EEE9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318" w:type="pct"/>
            <w:vMerge/>
            <w:vAlign w:val="center"/>
            <w:hideMark/>
          </w:tcPr>
          <w:p w14:paraId="077726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0FA5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504FDF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34C8E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B09B91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F0F97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444B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B1AA0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574</w:t>
            </w:r>
          </w:p>
        </w:tc>
      </w:tr>
      <w:tr w:rsidR="00AC6D34" w14:paraId="22025C5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1A07B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4A284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9BB64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50E68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4C5C4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18" w:type="pct"/>
            <w:vMerge/>
            <w:vAlign w:val="center"/>
            <w:hideMark/>
          </w:tcPr>
          <w:p w14:paraId="122339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C7460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79779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92F05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BF964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991C4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3D12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A04B7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1142</w:t>
            </w:r>
          </w:p>
        </w:tc>
      </w:tr>
      <w:tr w:rsidR="00AC6D34" w14:paraId="336D1E4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F9E21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0852E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106694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A5692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63368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318" w:type="pct"/>
            <w:vMerge/>
            <w:vAlign w:val="center"/>
            <w:hideMark/>
          </w:tcPr>
          <w:p w14:paraId="2D3957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BCC0A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DB7AB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A40A2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1CA4D0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9E067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0F8AD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1D55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1144</w:t>
            </w:r>
          </w:p>
        </w:tc>
      </w:tr>
      <w:tr w:rsidR="00AC6D34" w14:paraId="0A4750C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C302F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FA9EE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541F3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E14C6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-2.17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E102B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-2.17</w:t>
            </w:r>
          </w:p>
        </w:tc>
        <w:tc>
          <w:tcPr>
            <w:tcW w:w="318" w:type="pct"/>
            <w:vMerge/>
            <w:vAlign w:val="center"/>
            <w:hideMark/>
          </w:tcPr>
          <w:p w14:paraId="6D6E9C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78788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57DB4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274FA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CA9EC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DE805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91D5E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AC47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161</w:t>
            </w:r>
          </w:p>
        </w:tc>
      </w:tr>
      <w:tr w:rsidR="00AC6D34" w14:paraId="63577A0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CF1D4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47EA5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99679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CB336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232F2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7849C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77A2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98EA8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0E124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83F9C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B5C17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3710CD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AC69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413</w:t>
            </w:r>
          </w:p>
        </w:tc>
      </w:tr>
      <w:tr w:rsidR="00AC6D34" w14:paraId="5BCF564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F189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63E8C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8AD61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E7221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B8467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180F4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2251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37" w:type="pct"/>
            <w:vMerge/>
            <w:vAlign w:val="center"/>
            <w:hideMark/>
          </w:tcPr>
          <w:p w14:paraId="5E9F9D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C7AC2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C8478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11C05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B1396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73D5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417</w:t>
            </w:r>
          </w:p>
        </w:tc>
      </w:tr>
      <w:tr w:rsidR="00AC6D34" w14:paraId="6112303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C2CDE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06B74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567D8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BE5D3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E2D3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8" w:type="pct"/>
            <w:vMerge/>
            <w:vAlign w:val="center"/>
            <w:hideMark/>
          </w:tcPr>
          <w:p w14:paraId="3AE1DF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64A72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111B4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F50CD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9F1EC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111B6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1F8BF2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6E317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1070</w:t>
            </w:r>
          </w:p>
        </w:tc>
      </w:tr>
      <w:tr w:rsidR="00AC6D34" w14:paraId="46F247D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1D1B1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49F32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5A6641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FFBE9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E2A79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18" w:type="pct"/>
            <w:vMerge/>
            <w:vAlign w:val="center"/>
            <w:hideMark/>
          </w:tcPr>
          <w:p w14:paraId="5E8951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50212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B7A82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5F951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38B6E4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B790F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E5071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F1E42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1072</w:t>
            </w:r>
          </w:p>
        </w:tc>
      </w:tr>
      <w:tr w:rsidR="00AC6D34" w14:paraId="5778C78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7B9CE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E37D4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ED44B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15C40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B2CB2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CD942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5DD1A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E3DA4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DEC7B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44402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023E9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CC064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BD00C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1743</w:t>
            </w:r>
          </w:p>
        </w:tc>
      </w:tr>
      <w:tr w:rsidR="00AC6D34" w14:paraId="5FFA059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F8A4B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7810F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D4532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2B13F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4D2DB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835D2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3D0CB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C229C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6DC3B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9D69C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946E5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FEDDA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F4AF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1753</w:t>
            </w:r>
          </w:p>
        </w:tc>
      </w:tr>
      <w:tr w:rsidR="00AC6D34" w14:paraId="36CE5DF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5B65A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FB18A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91508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70012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8C99A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9377F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1347A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5477A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22CF7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21933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BD1C6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9A69E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82461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1214,1250</w:t>
            </w:r>
          </w:p>
        </w:tc>
      </w:tr>
      <w:tr w:rsidR="00AC6D34" w14:paraId="1D3FB79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5F80A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7AD14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60042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2F43A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E66F2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E77FB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C0139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61849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CB995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6A96A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C5470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E78F4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4B35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1218,1254</w:t>
            </w:r>
          </w:p>
        </w:tc>
      </w:tr>
      <w:tr w:rsidR="00AC6D34" w14:paraId="1348335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7259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DE20C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413DB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8D831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8F046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4BB79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73B64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C948F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0A4BA6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341D7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FFDC6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5AB4A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4CAA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196</w:t>
            </w:r>
          </w:p>
        </w:tc>
      </w:tr>
      <w:tr w:rsidR="00AC6D34" w14:paraId="0E7931B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3E5F6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83550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06D39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93C56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AD14A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A2D4D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714C8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361C8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95FDF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E1B36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50FBF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2935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FF8FF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200</w:t>
            </w:r>
          </w:p>
        </w:tc>
      </w:tr>
    </w:tbl>
    <w:p w14:paraId="260128AE" w14:textId="14E396B5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07AC4EF3" w14:textId="06E8A4A6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4413AA77" w14:textId="1360E7E1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0349FB3E" w14:textId="243C9B04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53A98DE3" w14:textId="1F3304C0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2425B80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6BD0F8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2E0A43BB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AD5168D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BCF1336" w14:textId="59C97945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7.1.3.1.1 - 2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19381F07" wp14:editId="45F16C03">
            <wp:extent cx="8458200" cy="5365750"/>
            <wp:effectExtent l="0" t="0" r="0" b="6350"/>
            <wp:docPr id="2668339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0DF5A" w14:textId="77777777" w:rsidR="00CD435E" w:rsidRDefault="00CD435E">
      <w:pPr>
        <w:jc w:val="center"/>
        <w:rPr>
          <w:b/>
          <w:bCs/>
        </w:rPr>
      </w:pPr>
    </w:p>
    <w:p w14:paraId="12254648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B05EFAE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70D9359" w14:textId="77777777" w:rsidR="00AC6D34" w:rsidRDefault="00D865E9">
      <w:r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 w:hint="eastAsia"/>
          <w:b/>
          <w:bCs/>
        </w:rPr>
        <w:t>7.1.3.1.1 - 2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1440"/>
        <w:gridCol w:w="1440"/>
        <w:gridCol w:w="866"/>
        <w:gridCol w:w="744"/>
        <w:gridCol w:w="852"/>
        <w:gridCol w:w="891"/>
        <w:gridCol w:w="907"/>
        <w:gridCol w:w="1184"/>
        <w:gridCol w:w="997"/>
        <w:gridCol w:w="1184"/>
        <w:gridCol w:w="1318"/>
        <w:gridCol w:w="1315"/>
      </w:tblGrid>
      <w:tr w:rsidR="00AC6D34" w14:paraId="0E57392A" w14:textId="77777777" w:rsidTr="00AC6D34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2EDA78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TDL-D, device 1, coherent</w:t>
            </w:r>
          </w:p>
        </w:tc>
      </w:tr>
      <w:tr w:rsidR="00AC6D34" w14:paraId="74C95D22" w14:textId="77777777" w:rsidTr="00AC6D34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4338CA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AC6D34" w14:paraId="1BF4480B" w14:textId="77777777" w:rsidTr="00AC6D34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6C06DDC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5E781CCC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40F5ACC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2BF23300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059B3F46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18" w:type="pct"/>
            <w:shd w:val="clear" w:color="D9E1F2" w:fill="D9E1F2"/>
            <w:noWrap/>
            <w:vAlign w:val="center"/>
            <w:hideMark/>
          </w:tcPr>
          <w:p w14:paraId="2FD723B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6B8201A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  <w:hideMark/>
          </w:tcPr>
          <w:p w14:paraId="7586BCF5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4D0BF9E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5F7F6A0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3613C7E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2FE9446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22F13E6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0FD752ED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057C98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7E6C9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BCADE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0D038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F109A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AFBDE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B9A77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FE09B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6B08F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E7F57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65950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B7CF0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3293B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1638</w:t>
            </w:r>
          </w:p>
        </w:tc>
      </w:tr>
      <w:tr w:rsidR="00AC6D34" w14:paraId="1360746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29516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C8F11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7AD21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7F1D4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3684C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3398B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1B8CA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94ACD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15CB21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CC806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0B0D2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/>
            <w:vAlign w:val="center"/>
            <w:hideMark/>
          </w:tcPr>
          <w:p w14:paraId="6A95B7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AAE6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1670</w:t>
            </w:r>
          </w:p>
        </w:tc>
      </w:tr>
      <w:tr w:rsidR="00AC6D34" w14:paraId="642FA96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65D9E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0A5F2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960E8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5D01F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C5434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57E7A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03BDD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3B23A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7804E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04472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CE9D4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31927B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B97A8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593</w:t>
            </w:r>
          </w:p>
        </w:tc>
      </w:tr>
      <w:tr w:rsidR="00AC6D34" w14:paraId="6BC1B13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382AE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75E2B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2C744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1AB92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E1F71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75F3A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B4C43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7C1F5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6EB3C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98A10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209768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B8032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02738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590</w:t>
            </w:r>
          </w:p>
        </w:tc>
      </w:tr>
      <w:tr w:rsidR="00AC6D34" w14:paraId="427ACCF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0B7DE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8D8E6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40046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98AF3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2A23C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508E0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09AD2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E91B1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6610B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4005D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D09BF6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2A00A2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561C2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1636</w:t>
            </w:r>
          </w:p>
        </w:tc>
      </w:tr>
      <w:tr w:rsidR="00AC6D34" w14:paraId="55DE079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C1738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1D281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3CB11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07509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4F4C5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D4F1F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F8246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3EA5F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115436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6AB2F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05D33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28275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1EF56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1666</w:t>
            </w:r>
          </w:p>
        </w:tc>
      </w:tr>
      <w:tr w:rsidR="00AC6D34" w14:paraId="4C728B7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1D506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4725E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298B7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7D392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AFB3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19719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CB4E5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2D306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49B1C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DA5F7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30367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54B1A7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E7FEB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184</w:t>
            </w:r>
          </w:p>
        </w:tc>
      </w:tr>
      <w:tr w:rsidR="00AC6D34" w14:paraId="5903AB4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15C36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9AF64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8C203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61954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4D7EB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A7A5C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3382A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CBB6C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D43B0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8E6B2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561CD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3424C0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10287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1183</w:t>
            </w:r>
          </w:p>
        </w:tc>
      </w:tr>
      <w:tr w:rsidR="00AC6D34" w14:paraId="027145F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CCEAD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FDFB3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3E395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CF931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EE628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318" w:type="pct"/>
            <w:vMerge/>
            <w:vAlign w:val="center"/>
            <w:hideMark/>
          </w:tcPr>
          <w:p w14:paraId="0EAD81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154EA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21BD6E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B3222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D5EEE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DE74B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D3C82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5D96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594</w:t>
            </w:r>
          </w:p>
        </w:tc>
      </w:tr>
      <w:tr w:rsidR="00AC6D34" w14:paraId="6DB9EE4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E952E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C23F4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A602E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6F224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27CC0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6E71C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B3B6E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20AEE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8707C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2E629D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83360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61249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6906D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595</w:t>
            </w:r>
          </w:p>
        </w:tc>
      </w:tr>
      <w:tr w:rsidR="00AC6D34" w14:paraId="121B6DF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0F809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6989F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83531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BA802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76206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36AAEA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5EEDF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812AD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FA40A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32AA1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58395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3FED7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8E24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1111</w:t>
            </w:r>
          </w:p>
        </w:tc>
      </w:tr>
      <w:tr w:rsidR="00AC6D34" w14:paraId="24AA8C5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1555A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27B7B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62EEE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1719B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E69C9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1B6A5D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A87EF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BF1B7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30EEB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1E605B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1A28A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3B868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492F4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1185</w:t>
            </w:r>
          </w:p>
        </w:tc>
      </w:tr>
      <w:tr w:rsidR="00AC6D34" w14:paraId="1F1D064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DD5CC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E08AD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E035E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24516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F82A9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29A8F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E75E5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BDF73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65997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610D0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E1154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69E78A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C232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1627</w:t>
            </w:r>
          </w:p>
        </w:tc>
      </w:tr>
      <w:tr w:rsidR="00AC6D34" w14:paraId="5C15F0E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786D0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9EDF8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95FC3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9E408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C2F28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81F5C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62896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E1B4C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84782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A69C5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6DB04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B4BF9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AEE1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1631</w:t>
            </w:r>
          </w:p>
        </w:tc>
      </w:tr>
      <w:tr w:rsidR="00AC6D34" w14:paraId="49EF214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0C712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017D1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CBAB4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1A05E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045D9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2C6C0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DD89E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A3DEA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45C29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EB953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6C195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8E25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74194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1105</w:t>
            </w:r>
          </w:p>
        </w:tc>
      </w:tr>
      <w:tr w:rsidR="00AC6D34" w14:paraId="353F75B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5DC7D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6BE06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2F8EA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24207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A2F76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9EBEA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7A9FD5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0DB9A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3B7BB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AB015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0341E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81A9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5CE1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1187</w:t>
            </w:r>
          </w:p>
        </w:tc>
      </w:tr>
      <w:tr w:rsidR="00AC6D34" w14:paraId="24BB2FE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93FD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E6809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83B67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9FFC2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CCA0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318" w:type="pct"/>
            <w:vMerge/>
            <w:vAlign w:val="center"/>
            <w:hideMark/>
          </w:tcPr>
          <w:p w14:paraId="4C2A4A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76DE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244905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056E0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FE92E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F9CE2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0B632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B9A3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591</w:t>
            </w:r>
          </w:p>
        </w:tc>
      </w:tr>
      <w:tr w:rsidR="00AC6D34" w14:paraId="3F17431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C2A2D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92ECC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36C35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9408A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1A1F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132D9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DF45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5E77F2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AAEE6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2C61C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53B40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2D30EB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8B767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175</w:t>
            </w:r>
          </w:p>
        </w:tc>
      </w:tr>
      <w:tr w:rsidR="00AC6D34" w14:paraId="40C1335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A7605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CBAFD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C93DF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00015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E3CFF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0515B4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C77A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BA58F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978FB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15F24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11F3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DC2EA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B285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1115</w:t>
            </w:r>
          </w:p>
        </w:tc>
      </w:tr>
      <w:tr w:rsidR="00AC6D34" w14:paraId="569DDC8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EDAA9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59A16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36286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5C964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A3067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DF410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731A8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572A56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E3F94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83ABD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0738F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2C461A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8237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592</w:t>
            </w:r>
          </w:p>
        </w:tc>
      </w:tr>
      <w:tr w:rsidR="00AC6D34" w14:paraId="0C903AC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1231A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AACAA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D1277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891A4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5F19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958E3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217B1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1EEC9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0C0DE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/>
            <w:vAlign w:val="center"/>
            <w:hideMark/>
          </w:tcPr>
          <w:p w14:paraId="32246E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AC13E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22919A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E2F9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193</w:t>
            </w:r>
          </w:p>
        </w:tc>
      </w:tr>
      <w:tr w:rsidR="00AC6D34" w14:paraId="7BADE30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42AFC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014FE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0869E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78515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8748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BFF0A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24E29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1B9BC5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1EF1F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D95A3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40C00E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0780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1DB0D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1179</w:t>
            </w:r>
          </w:p>
        </w:tc>
      </w:tr>
      <w:tr w:rsidR="00AC6D34" w14:paraId="5F64A45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8EBE7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D2A5B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0CFF7E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0A9FF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B2BB8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18" w:type="pct"/>
            <w:vMerge/>
            <w:vAlign w:val="center"/>
            <w:hideMark/>
          </w:tcPr>
          <w:p w14:paraId="67D206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F62C7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B8ECD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0643C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206872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1ECB1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065FE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3CECB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1181</w:t>
            </w:r>
          </w:p>
        </w:tc>
      </w:tr>
      <w:tr w:rsidR="00AC6D34" w14:paraId="48347D6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30255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B8CA3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/>
            <w:vAlign w:val="center"/>
            <w:hideMark/>
          </w:tcPr>
          <w:p w14:paraId="5D60DB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7DAF9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692C4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79746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61786B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3CB6B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DE85F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/>
            <w:vAlign w:val="center"/>
            <w:hideMark/>
          </w:tcPr>
          <w:p w14:paraId="26A856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3134D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988D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8270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1107</w:t>
            </w:r>
          </w:p>
        </w:tc>
      </w:tr>
      <w:tr w:rsidR="00AC6D34" w14:paraId="55BC522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0BB07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22126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0CC063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BBBE9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EDC9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318" w:type="pct"/>
            <w:vMerge/>
            <w:vAlign w:val="center"/>
            <w:hideMark/>
          </w:tcPr>
          <w:p w14:paraId="77535A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3B5F0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5EB2F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A9CF6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62A73E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51DE1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5BF3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08ABE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1109</w:t>
            </w:r>
          </w:p>
        </w:tc>
      </w:tr>
      <w:tr w:rsidR="00AC6D34" w14:paraId="139872F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4A982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5F9C5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A1F87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6A40D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EA7B1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2453A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4DAA1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266D3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DC71B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A884D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A22C9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387E1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F1F6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1634</w:t>
            </w:r>
          </w:p>
        </w:tc>
      </w:tr>
      <w:tr w:rsidR="00AC6D34" w14:paraId="1927BB3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A7F89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9CB0B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D9488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63D63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C2DCF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4826C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A962D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E5F46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81EB9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DB079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63ADF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BAAEE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78DE2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1662</w:t>
            </w:r>
          </w:p>
        </w:tc>
      </w:tr>
      <w:tr w:rsidR="00AC6D34" w14:paraId="53F8DB8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446EB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FB9ED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AE3B4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C9057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-16.3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8829A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57B18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E6109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line code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BB2D2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634968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A8099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28DD4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61D85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87C0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1399</w:t>
            </w:r>
          </w:p>
        </w:tc>
      </w:tr>
      <w:tr w:rsidR="00AC6D34" w14:paraId="7B93DCB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D0AF3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824DD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95987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AAD16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D32AB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BDF17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8A69D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AEB36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1CA24A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906D1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5B2A9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22B13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99105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1395</w:t>
            </w:r>
          </w:p>
        </w:tc>
      </w:tr>
      <w:tr w:rsidR="00AC6D34" w14:paraId="08F01FB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28675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B568B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2301C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ACB11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B7E11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E804E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B4A07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1201D2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B0344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  <w:hideMark/>
          </w:tcPr>
          <w:p w14:paraId="777412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AFBFC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078D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C627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215</w:t>
            </w:r>
          </w:p>
        </w:tc>
      </w:tr>
      <w:tr w:rsidR="00AC6D34" w14:paraId="314AADA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EFD41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4CDDC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88178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A0938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EB9F7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F64D3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A1300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5FDE2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7EE0C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27465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65A5C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9946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40C1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219</w:t>
            </w:r>
          </w:p>
        </w:tc>
      </w:tr>
      <w:tr w:rsidR="00AC6D34" w14:paraId="5E4D0BFE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18F494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9FA21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BE015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EAA97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-19.7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18BBD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-15.6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8EDAB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0C8DA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47388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F4AE6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7706C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EED6A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52E3D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0BB5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1811</w:t>
            </w:r>
          </w:p>
        </w:tc>
      </w:tr>
      <w:tr w:rsidR="00AC6D34" w14:paraId="0DDA861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CD203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FD402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36059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255C7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FE3E6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50427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B5BBB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9434E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2619F6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D1164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F5265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71C0E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551A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1843</w:t>
            </w:r>
          </w:p>
        </w:tc>
      </w:tr>
      <w:tr w:rsidR="00AC6D34" w14:paraId="24449FB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3580F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44C23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8031D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A9F6C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106EA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16686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53F12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5FA862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D2A8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18AEC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99E5F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5BC0D74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0ED6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587</w:t>
            </w:r>
          </w:p>
        </w:tc>
      </w:tr>
      <w:tr w:rsidR="00AC6D34" w14:paraId="6901588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7B0D9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693B9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C347C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499CD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B6CFF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FA097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EEA92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7F45B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4772A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A96F8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0CBD4E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58667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03D41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584</w:t>
            </w:r>
          </w:p>
        </w:tc>
      </w:tr>
      <w:tr w:rsidR="00AC6D34" w14:paraId="4008745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3AE72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65C7D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53656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0A82D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EF2BE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18741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CD6D2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850CF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F4713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4B25E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9DDFF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74B1D5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45C0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1809</w:t>
            </w:r>
          </w:p>
        </w:tc>
      </w:tr>
      <w:tr w:rsidR="00AC6D34" w14:paraId="1D5BDD4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F64C2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7938E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2D40F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C73FC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89B0E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F85EA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F76AE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72357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11DC04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0AC0B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34434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AB063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F2D1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1839</w:t>
            </w:r>
          </w:p>
        </w:tc>
      </w:tr>
      <w:tr w:rsidR="00AC6D34" w14:paraId="0FE2DF2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84525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FC7A2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8A96D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6CF8E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9215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652BC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F0952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3A453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21263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681E5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05017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3B9257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83B24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1182</w:t>
            </w:r>
          </w:p>
        </w:tc>
      </w:tr>
      <w:tr w:rsidR="00AC6D34" w14:paraId="775DF43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D9728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AF752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D122A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CF798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19B83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-5.4</w:t>
            </w:r>
          </w:p>
        </w:tc>
        <w:tc>
          <w:tcPr>
            <w:tcW w:w="318" w:type="pct"/>
            <w:vMerge/>
            <w:vAlign w:val="center"/>
            <w:hideMark/>
          </w:tcPr>
          <w:p w14:paraId="45FEFD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241ED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164BA3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EDA34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41AC7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2558B4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CE45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4CCC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588</w:t>
            </w:r>
          </w:p>
        </w:tc>
      </w:tr>
      <w:tr w:rsidR="00AC6D34" w14:paraId="724A0D8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A6DC4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02023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C00C3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44E23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4C2E4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3C0F4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C6AC5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71E67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4714F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39F768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361D0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A7F8F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A68B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589</w:t>
            </w:r>
          </w:p>
        </w:tc>
      </w:tr>
      <w:tr w:rsidR="00AC6D34" w14:paraId="4538E91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DF589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FB05E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C2784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31A22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CA610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19D889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32EB9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528BB2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45960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3E5C7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13431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5185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47FC8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1110</w:t>
            </w:r>
          </w:p>
        </w:tc>
      </w:tr>
      <w:tr w:rsidR="00AC6D34" w14:paraId="0152592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35416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BFD02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442E0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4B0CC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D9755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41BF16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ACF3D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B70EA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5DB5D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1BAF48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E6EFD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3028C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3E348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1184</w:t>
            </w:r>
          </w:p>
        </w:tc>
      </w:tr>
      <w:tr w:rsidR="00AC6D34" w14:paraId="24DBA3A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F33E8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56FC4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BBF07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/>
            <w:vAlign w:val="center"/>
            <w:hideMark/>
          </w:tcPr>
          <w:p w14:paraId="6A970D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FE93A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17BC8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4BB1F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9C63A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4CA65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3A2AF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32995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6D5617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BECD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1800</w:t>
            </w:r>
          </w:p>
        </w:tc>
      </w:tr>
      <w:tr w:rsidR="00AC6D34" w14:paraId="07A9256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921AA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B9C03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B4AF8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6380A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EF86A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B2451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B4ABD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D5110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29DFCC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9ADB3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7C6C74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FD70B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7F2C6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1804</w:t>
            </w:r>
          </w:p>
        </w:tc>
      </w:tr>
      <w:tr w:rsidR="00AC6D34" w14:paraId="0515E54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F0BD8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471ED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1BD94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0FC1B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2A52E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75EAAB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6C529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14D6F5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5852D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11E20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BCAA0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6A66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EE89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1104</w:t>
            </w:r>
          </w:p>
        </w:tc>
      </w:tr>
      <w:tr w:rsidR="00AC6D34" w14:paraId="19BC4BD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40A99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5B978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75840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FC151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64F02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02DB9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252E1A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4C527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87F9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D859F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A4AC6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ADE7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79712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1186</w:t>
            </w:r>
          </w:p>
        </w:tc>
      </w:tr>
      <w:tr w:rsidR="00AC6D34" w14:paraId="76C0D38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7B5FB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B70D9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35B28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B1D28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9A7C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318" w:type="pct"/>
            <w:vMerge/>
            <w:vAlign w:val="center"/>
            <w:hideMark/>
          </w:tcPr>
          <w:p w14:paraId="69B15D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501F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20C312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6A20E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203FE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E471C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90F47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4727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585</w:t>
            </w:r>
          </w:p>
        </w:tc>
      </w:tr>
      <w:tr w:rsidR="00AC6D34" w14:paraId="1B7A558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7F7B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BACAE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AA687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19D8C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418E7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4A8585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F6042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2AD63E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82717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EBF38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8DA89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2C9E5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6569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1114</w:t>
            </w:r>
          </w:p>
        </w:tc>
      </w:tr>
      <w:tr w:rsidR="00AC6D34" w14:paraId="2DFD541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F301A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367F2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5C2A8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7C33B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-4.33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C128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-4.33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8470D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8EEF6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26305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BE26D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89294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A4541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F697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2FD4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159</w:t>
            </w:r>
          </w:p>
        </w:tc>
      </w:tr>
      <w:tr w:rsidR="00AC6D34" w14:paraId="3B45838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A90FA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6D7DD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25E8B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01702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D258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18" w:type="pct"/>
            <w:vMerge/>
            <w:vAlign w:val="center"/>
            <w:hideMark/>
          </w:tcPr>
          <w:p w14:paraId="499F8F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94C43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4DB7CF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FA640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7FB46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DD3C8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C636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19C9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586</w:t>
            </w:r>
          </w:p>
        </w:tc>
      </w:tr>
      <w:tr w:rsidR="00AC6D34" w14:paraId="5F11C39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4D2AC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12328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CC89E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777C2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7AAB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18" w:type="pct"/>
            <w:vMerge/>
            <w:vAlign w:val="center"/>
            <w:hideMark/>
          </w:tcPr>
          <w:p w14:paraId="751A5D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F8B79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4C1DD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C5681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DB676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BE3E4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0C495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95D4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1178</w:t>
            </w:r>
          </w:p>
        </w:tc>
      </w:tr>
      <w:tr w:rsidR="00AC6D34" w14:paraId="4211148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7888A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C27B3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7A27F3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9C53B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E77B3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318" w:type="pct"/>
            <w:vMerge/>
            <w:vAlign w:val="center"/>
            <w:hideMark/>
          </w:tcPr>
          <w:p w14:paraId="613785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A0B19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6E06A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A684B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3E170F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5B0D1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50F8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C688D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1180</w:t>
            </w:r>
          </w:p>
        </w:tc>
      </w:tr>
      <w:tr w:rsidR="00AC6D34" w14:paraId="14673DF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44E16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2CBA0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8C857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8C869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-4.66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B909E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-4.66</w:t>
            </w:r>
          </w:p>
        </w:tc>
        <w:tc>
          <w:tcPr>
            <w:tcW w:w="318" w:type="pct"/>
            <w:vMerge/>
            <w:vAlign w:val="center"/>
            <w:hideMark/>
          </w:tcPr>
          <w:p w14:paraId="36137B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46B3D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1264A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5174E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A29BF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E948E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41B5C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A531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163</w:t>
            </w:r>
          </w:p>
        </w:tc>
      </w:tr>
      <w:tr w:rsidR="00AC6D34" w14:paraId="3B78BA3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7C09B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31759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1D6FF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0226A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5C60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9E49C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526667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DADD1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05B61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CB224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92340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1872DE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9DE97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1106</w:t>
            </w:r>
          </w:p>
        </w:tc>
      </w:tr>
      <w:tr w:rsidR="00AC6D34" w14:paraId="77D0D37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18CC7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0DC5B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109FCA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D383E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AFCC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18" w:type="pct"/>
            <w:vMerge/>
            <w:vAlign w:val="center"/>
            <w:hideMark/>
          </w:tcPr>
          <w:p w14:paraId="603631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A253B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16FC7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850B6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2B733A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EA5B3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5E174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54F8C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1108</w:t>
            </w:r>
          </w:p>
        </w:tc>
      </w:tr>
      <w:tr w:rsidR="00AC6D34" w14:paraId="44A2DCE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14E7E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B62C2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6BF49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38306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4A89E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3E488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15220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6B3C2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94249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F0DEE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487BE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6B06A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F4DB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1807</w:t>
            </w:r>
          </w:p>
        </w:tc>
      </w:tr>
      <w:tr w:rsidR="00AC6D34" w14:paraId="0012E06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700CE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4F07D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90812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5BC19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C29C2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90BDB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6EE71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4912A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402201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38F79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229E1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BBD30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0572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1835</w:t>
            </w:r>
          </w:p>
        </w:tc>
      </w:tr>
      <w:tr w:rsidR="00AC6D34" w14:paraId="2C3A454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3751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82DD2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0FF60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01663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5F68C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E6FD7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3A78E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E0AA1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8D30B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36782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5116C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3875B0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FD29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214</w:t>
            </w:r>
          </w:p>
        </w:tc>
      </w:tr>
      <w:tr w:rsidR="00AC6D34" w14:paraId="11D33A1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28106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AD860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9EC4D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96898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CAA9F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8C417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5CC8C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339EF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0B7CD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658F0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D108E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27C5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CD9B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218</w:t>
            </w:r>
          </w:p>
        </w:tc>
      </w:tr>
    </w:tbl>
    <w:p w14:paraId="5094FD48" w14:textId="62703E29" w:rsidR="00EF6168" w:rsidRDefault="00EF6168"/>
    <w:p w14:paraId="061BEF6D" w14:textId="0AED66FF" w:rsidR="000C0CC9" w:rsidRDefault="000C0CC9"/>
    <w:p w14:paraId="1F0ADB32" w14:textId="709458B4" w:rsidR="00914318" w:rsidRDefault="00914318"/>
    <w:p w14:paraId="5A0E4B08" w14:textId="6FDA26AE" w:rsidR="00D865E9" w:rsidRDefault="00D865E9"/>
    <w:p w14:paraId="6DC8B08A" w14:textId="575B0652" w:rsidR="00CD435E" w:rsidRDefault="00CD435E"/>
    <w:p w14:paraId="31AE87DF" w14:textId="77777777" w:rsidR="00CD435E" w:rsidRDefault="00CD435E"/>
    <w:p w14:paraId="0F9F3F25" w14:textId="77777777" w:rsidR="00CD435E" w:rsidRDefault="00CD435E"/>
    <w:p w14:paraId="6B462CB4" w14:textId="77777777" w:rsidR="00CD435E" w:rsidRDefault="00D865E9">
      <w:pPr>
        <w:pStyle w:val="Heading5"/>
      </w:pPr>
      <w:r>
        <w:rPr>
          <w:rFonts w:hint="eastAsia"/>
        </w:rPr>
        <w:lastRenderedPageBreak/>
        <w:t>7.1.3.1.2</w:t>
      </w:r>
      <w:r>
        <w:tab/>
      </w:r>
      <w:r>
        <w:rPr>
          <w:rFonts w:hint="eastAsia"/>
        </w:rPr>
        <w:t>non-coherent</w:t>
      </w:r>
    </w:p>
    <w:p w14:paraId="7E2DF36B" w14:textId="1E30F5CA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Figure 7.1.3.1.2 - 1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1E54DADD" wp14:editId="5A6CE242">
            <wp:extent cx="8489950" cy="5365750"/>
            <wp:effectExtent l="0" t="0" r="6350" b="6350"/>
            <wp:docPr id="157084098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03DCA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227284DB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 w:hint="eastAsia"/>
          <w:b/>
          <w:bCs/>
        </w:rPr>
        <w:t>7.1.3.1.2 - 1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2"/>
        <w:gridCol w:w="1371"/>
        <w:gridCol w:w="1371"/>
        <w:gridCol w:w="811"/>
        <w:gridCol w:w="694"/>
        <w:gridCol w:w="802"/>
        <w:gridCol w:w="846"/>
        <w:gridCol w:w="851"/>
        <w:gridCol w:w="1184"/>
        <w:gridCol w:w="997"/>
        <w:gridCol w:w="1184"/>
        <w:gridCol w:w="1254"/>
        <w:gridCol w:w="1834"/>
      </w:tblGrid>
      <w:tr w:rsidR="00AC6D34" w14:paraId="53F1AF0E" w14:textId="77777777" w:rsidTr="00AC6D34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1E5F95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1, non-coherent</w:t>
            </w:r>
          </w:p>
        </w:tc>
      </w:tr>
      <w:tr w:rsidR="00AC6D34" w14:paraId="11B30D6D" w14:textId="77777777" w:rsidTr="00AC6D34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79D594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AC6D34" w14:paraId="6A358F4B" w14:textId="77777777" w:rsidTr="00AC6D34">
        <w:trPr>
          <w:trHeight w:val="280"/>
        </w:trPr>
        <w:tc>
          <w:tcPr>
            <w:tcW w:w="409" w:type="pct"/>
            <w:shd w:val="clear" w:color="D9E1F2" w:fill="D9E1F2"/>
            <w:noWrap/>
            <w:vAlign w:val="center"/>
            <w:hideMark/>
          </w:tcPr>
          <w:p w14:paraId="1D16BFA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10" w:type="pct"/>
            <w:shd w:val="clear" w:color="D9E1F2" w:fill="D9E1F2"/>
            <w:noWrap/>
            <w:vAlign w:val="center"/>
            <w:hideMark/>
          </w:tcPr>
          <w:p w14:paraId="0CC428B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10" w:type="pct"/>
            <w:shd w:val="clear" w:color="D9E1F2" w:fill="D9E1F2"/>
            <w:noWrap/>
            <w:vAlign w:val="center"/>
            <w:hideMark/>
          </w:tcPr>
          <w:p w14:paraId="5C5AB84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14" w:type="pct"/>
            <w:shd w:val="clear" w:color="D9E1F2" w:fill="D9E1F2"/>
            <w:noWrap/>
            <w:vAlign w:val="center"/>
            <w:hideMark/>
          </w:tcPr>
          <w:p w14:paraId="1F5CD77C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73" w:type="pct"/>
            <w:shd w:val="clear" w:color="D9E1F2" w:fill="D9E1F2"/>
            <w:noWrap/>
            <w:vAlign w:val="center"/>
            <w:hideMark/>
          </w:tcPr>
          <w:p w14:paraId="47C3796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3115379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73" w:type="pct"/>
            <w:shd w:val="clear" w:color="D9E1F2" w:fill="D9E1F2"/>
            <w:noWrap/>
            <w:vAlign w:val="center"/>
            <w:hideMark/>
          </w:tcPr>
          <w:p w14:paraId="1602672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28" w:type="pct"/>
            <w:shd w:val="clear" w:color="D9E1F2" w:fill="D9E1F2"/>
            <w:noWrap/>
            <w:vAlign w:val="center"/>
            <w:hideMark/>
          </w:tcPr>
          <w:p w14:paraId="753C586C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51" w:type="pct"/>
            <w:shd w:val="clear" w:color="D9E1F2" w:fill="D9E1F2"/>
            <w:noWrap/>
            <w:vAlign w:val="center"/>
            <w:hideMark/>
          </w:tcPr>
          <w:p w14:paraId="271920D8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02" w:type="pct"/>
            <w:shd w:val="clear" w:color="D9E1F2" w:fill="D9E1F2"/>
            <w:noWrap/>
            <w:vAlign w:val="center"/>
            <w:hideMark/>
          </w:tcPr>
          <w:p w14:paraId="0A0DD0D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51" w:type="pct"/>
            <w:shd w:val="clear" w:color="D9E1F2" w:fill="D9E1F2"/>
            <w:noWrap/>
            <w:vAlign w:val="center"/>
            <w:hideMark/>
          </w:tcPr>
          <w:p w14:paraId="4F10AD4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69" w:type="pct"/>
            <w:shd w:val="clear" w:color="D9E1F2" w:fill="D9E1F2"/>
            <w:noWrap/>
            <w:vAlign w:val="center"/>
            <w:hideMark/>
          </w:tcPr>
          <w:p w14:paraId="4DD558D6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99" w:type="pct"/>
            <w:shd w:val="clear" w:color="D9E1F2" w:fill="D9E1F2"/>
            <w:noWrap/>
            <w:vAlign w:val="center"/>
            <w:hideMark/>
          </w:tcPr>
          <w:p w14:paraId="0CBDD8DF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7A00B2FC" w14:textId="77777777" w:rsidTr="00AC6D34">
        <w:trPr>
          <w:trHeight w:val="280"/>
        </w:trPr>
        <w:tc>
          <w:tcPr>
            <w:tcW w:w="409" w:type="pct"/>
            <w:vMerge w:val="restart"/>
            <w:shd w:val="clear" w:color="auto" w:fill="auto"/>
            <w:vAlign w:val="center"/>
            <w:hideMark/>
          </w:tcPr>
          <w:p w14:paraId="23C717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7DD48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F33C0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2F6FB2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6B18FB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8801B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5ABAA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5A8C4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68305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1B6C2D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026FA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127259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7CF62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656</w:t>
            </w:r>
          </w:p>
        </w:tc>
      </w:tr>
      <w:tr w:rsidR="00AC6D34" w14:paraId="429A3E0A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7DF6C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148B3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D0B12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CD886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9A0A5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2F40C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79E69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3349FC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385A3A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87E84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8AE77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482373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301AE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664</w:t>
            </w:r>
          </w:p>
        </w:tc>
      </w:tr>
      <w:tr w:rsidR="00AC6D34" w14:paraId="5CD7B8A6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24ADF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D6357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70E1A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231030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F21A91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30.73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961BF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  <w:hideMark/>
          </w:tcPr>
          <w:p w14:paraId="05EC8B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5E9D81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B763B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61E665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/>
            <w:vAlign w:val="center"/>
            <w:hideMark/>
          </w:tcPr>
          <w:p w14:paraId="5ED61D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572EA2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31C39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432</w:t>
            </w:r>
          </w:p>
        </w:tc>
      </w:tr>
      <w:tr w:rsidR="00AC6D34" w14:paraId="37A6DDA3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AD392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1A8C6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2D2AE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7788F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71FC2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86A88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9F067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06CEE5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4A39FA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D390D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0CF3F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29D268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80EB7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436</w:t>
            </w:r>
          </w:p>
        </w:tc>
      </w:tr>
      <w:tr w:rsidR="00AC6D34" w14:paraId="543C7647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7917F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3C248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F5673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02A580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24AFF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/>
            <w:vAlign w:val="center"/>
            <w:hideMark/>
          </w:tcPr>
          <w:p w14:paraId="323BB9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837AC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4ACF3C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B5B1C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415580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83771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212BB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3AECE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323</w:t>
            </w:r>
          </w:p>
        </w:tc>
      </w:tr>
      <w:tr w:rsidR="00AC6D34" w14:paraId="7B22E0F6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E9266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161B5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0" w:type="pct"/>
            <w:vMerge/>
            <w:vAlign w:val="center"/>
            <w:hideMark/>
          </w:tcPr>
          <w:p w14:paraId="5C7E97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7F9521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7443C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311" w:type="pct"/>
            <w:vMerge/>
            <w:vAlign w:val="center"/>
            <w:hideMark/>
          </w:tcPr>
          <w:p w14:paraId="2FC816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A05B0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374867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FC27B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02" w:type="pct"/>
            <w:vMerge/>
            <w:vAlign w:val="center"/>
            <w:hideMark/>
          </w:tcPr>
          <w:p w14:paraId="130CF7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38380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6D33F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12673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359</w:t>
            </w:r>
          </w:p>
        </w:tc>
      </w:tr>
      <w:tr w:rsidR="00AC6D34" w14:paraId="280B8C16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41D24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D1B46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A6B0E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081686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633001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10.84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3AFC5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49353B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A361F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97320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40C165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66E32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C8775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3BD81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973,975</w:t>
            </w:r>
          </w:p>
        </w:tc>
      </w:tr>
      <w:tr w:rsidR="00AC6D34" w14:paraId="64023412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E09F7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F710B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ED366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F1E61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B8AED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BD3AA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2485B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CDB2E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1F952B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8C28A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A405A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31E578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B5056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1018,1019</w:t>
            </w:r>
          </w:p>
        </w:tc>
      </w:tr>
      <w:tr w:rsidR="00AC6D34" w14:paraId="13D9BB67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39480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30C4F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A4D80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0A50F0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E2E46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055C5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  <w:hideMark/>
          </w:tcPr>
          <w:p w14:paraId="65901C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64A285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9DC53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248530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/>
            <w:vAlign w:val="center"/>
            <w:hideMark/>
          </w:tcPr>
          <w:p w14:paraId="249744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5A1BC9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71C4D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284</w:t>
            </w:r>
          </w:p>
        </w:tc>
      </w:tr>
      <w:tr w:rsidR="00AC6D34" w14:paraId="0356BEF9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2F729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F02A6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3CD60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8ED7D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9E9C6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862B2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D6058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44349B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313528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F5E2F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B5F8B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5B7C5E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D424B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287</w:t>
            </w:r>
          </w:p>
        </w:tc>
      </w:tr>
      <w:tr w:rsidR="00AC6D34" w14:paraId="594F9910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1E911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5556FA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0" w:type="pct"/>
            <w:vMerge/>
            <w:vAlign w:val="center"/>
            <w:hideMark/>
          </w:tcPr>
          <w:p w14:paraId="04C867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172E6A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AAB3A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311" w:type="pct"/>
            <w:vMerge/>
            <w:vAlign w:val="center"/>
            <w:hideMark/>
          </w:tcPr>
          <w:p w14:paraId="45FC96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62B80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4DED52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47320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02" w:type="pct"/>
            <w:vMerge/>
            <w:vAlign w:val="center"/>
            <w:hideMark/>
          </w:tcPr>
          <w:p w14:paraId="6FC25B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E370A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709A87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34FD9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305</w:t>
            </w:r>
          </w:p>
        </w:tc>
      </w:tr>
      <w:tr w:rsidR="00AC6D34" w14:paraId="26CD8260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DAFE9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08BB9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0" w:type="pct"/>
            <w:vMerge/>
            <w:vAlign w:val="center"/>
            <w:hideMark/>
          </w:tcPr>
          <w:p w14:paraId="4B4B51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237912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B4F0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11.35</w:t>
            </w:r>
          </w:p>
        </w:tc>
        <w:tc>
          <w:tcPr>
            <w:tcW w:w="311" w:type="pct"/>
            <w:vMerge/>
            <w:vAlign w:val="center"/>
            <w:hideMark/>
          </w:tcPr>
          <w:p w14:paraId="16778E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395A6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F29A2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B5C66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02" w:type="pct"/>
            <w:vMerge/>
            <w:vAlign w:val="center"/>
            <w:hideMark/>
          </w:tcPr>
          <w:p w14:paraId="42CB33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89448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3BB770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76773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341</w:t>
            </w:r>
          </w:p>
        </w:tc>
      </w:tr>
      <w:tr w:rsidR="00AC6D34" w14:paraId="3743EC69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50F5E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99B46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4EF31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2747C2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9.87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703EA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13.92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C3787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9471D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7841D4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08767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/>
            <w:vAlign w:val="center"/>
            <w:hideMark/>
          </w:tcPr>
          <w:p w14:paraId="35A6F8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618B86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40BD5A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B4A95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1311</w:t>
            </w:r>
          </w:p>
        </w:tc>
      </w:tr>
      <w:tr w:rsidR="00AC6D34" w14:paraId="1A6FF93D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3D13A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CCACA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ABB27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8E7E6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390AC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03329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5C0DA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427CF1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4E5694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A872D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EF5B0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127939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FA8D1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1319</w:t>
            </w:r>
          </w:p>
        </w:tc>
      </w:tr>
      <w:tr w:rsidR="00AC6D34" w14:paraId="2E31998A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4B958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575A7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D9859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08A001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D722C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11" w:type="pct"/>
            <w:vMerge/>
            <w:vAlign w:val="center"/>
            <w:hideMark/>
          </w:tcPr>
          <w:p w14:paraId="201A78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28C35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8" w:type="pct"/>
            <w:vMerge/>
            <w:vAlign w:val="center"/>
            <w:hideMark/>
          </w:tcPr>
          <w:p w14:paraId="47F46D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70EAD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91DFF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EEF64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70FA56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ED075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</w:t>
            </w:r>
          </w:p>
        </w:tc>
      </w:tr>
      <w:tr w:rsidR="00AC6D34" w14:paraId="4A301C3E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FDC19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9C374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A57DC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7BBFA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186EB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014D54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A4624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FFC2A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pct"/>
            <w:vMerge/>
            <w:vAlign w:val="center"/>
            <w:hideMark/>
          </w:tcPr>
          <w:p w14:paraId="6805F5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7A75B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A7CAB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1BD28C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75D1D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133</w:t>
            </w:r>
          </w:p>
        </w:tc>
      </w:tr>
      <w:tr w:rsidR="00AC6D34" w14:paraId="454945DE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2B84A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2FE5C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32890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562C24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67CAA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11" w:type="pct"/>
            <w:vMerge/>
            <w:vAlign w:val="center"/>
            <w:hideMark/>
          </w:tcPr>
          <w:p w14:paraId="27AAB2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AA064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63C7A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692A33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30D52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12502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03D25E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8919D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1505</w:t>
            </w:r>
          </w:p>
        </w:tc>
      </w:tr>
      <w:tr w:rsidR="00AC6D34" w14:paraId="6392A73D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70A2C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C4866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07F18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6CA67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DF9AB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E3FB2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CA094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6762FD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5B941F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C8DB6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38F1A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3FD1B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00890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969</w:t>
            </w:r>
          </w:p>
        </w:tc>
      </w:tr>
      <w:tr w:rsidR="00AC6D34" w14:paraId="2DF2C148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C26AD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2E07C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390D0B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44813D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D1875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E5FBB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  <w:hideMark/>
          </w:tcPr>
          <w:p w14:paraId="59A3A3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75CF87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597A4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159DBE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F9F68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017D23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8B5B5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236</w:t>
            </w:r>
          </w:p>
        </w:tc>
      </w:tr>
      <w:tr w:rsidR="00AC6D34" w14:paraId="2BF02B47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4EDA3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BAAFB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96C32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36EB69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02BAF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6EE71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248ED4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167EF7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FF753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6E4049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335D5C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/>
            <w:vAlign w:val="center"/>
            <w:hideMark/>
          </w:tcPr>
          <w:p w14:paraId="1FC3B7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26D73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422</w:t>
            </w:r>
          </w:p>
        </w:tc>
      </w:tr>
      <w:tr w:rsidR="00AC6D34" w14:paraId="20ECF6AB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7B910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1C8F8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5FEB1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6E22A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D95C8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62766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09A9B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8" w:type="pct"/>
            <w:vMerge/>
            <w:vAlign w:val="center"/>
            <w:hideMark/>
          </w:tcPr>
          <w:p w14:paraId="465877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AF788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52B24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32805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216907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54707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416</w:t>
            </w:r>
          </w:p>
        </w:tc>
      </w:tr>
      <w:tr w:rsidR="00AC6D34" w14:paraId="2A7B09DD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DBFB3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E4C49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FA90C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235520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3BE3D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311" w:type="pct"/>
            <w:vMerge/>
            <w:vAlign w:val="center"/>
            <w:hideMark/>
          </w:tcPr>
          <w:p w14:paraId="044DE5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B6983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9F1A9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270590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1B7637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51" w:type="pct"/>
            <w:vMerge/>
            <w:vAlign w:val="center"/>
            <w:hideMark/>
          </w:tcPr>
          <w:p w14:paraId="2128B0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310DAC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4959B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624</w:t>
            </w:r>
          </w:p>
        </w:tc>
      </w:tr>
      <w:tr w:rsidR="00AC6D34" w14:paraId="58899ED4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D363C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4AB88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39160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B310A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3684E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39E63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E495E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6FAB05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F11F4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3EE0D6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51" w:type="pct"/>
            <w:vMerge/>
            <w:vAlign w:val="center"/>
            <w:hideMark/>
          </w:tcPr>
          <w:p w14:paraId="5284E1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4ECCAA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CB4A0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648</w:t>
            </w:r>
          </w:p>
        </w:tc>
      </w:tr>
      <w:tr w:rsidR="00AC6D34" w14:paraId="11DE6F81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29F1A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1CC3121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029AC2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062256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E4CD5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4A360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  <w:hideMark/>
          </w:tcPr>
          <w:p w14:paraId="5AC8FA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6B3AE0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CBB4A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482325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76EA4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  <w:hideMark/>
          </w:tcPr>
          <w:p w14:paraId="3A9D70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4E149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240</w:t>
            </w:r>
          </w:p>
        </w:tc>
      </w:tr>
      <w:tr w:rsidR="00AC6D34" w14:paraId="4202FCD4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D6870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AA6E6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FD9E6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57364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6F199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DA433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73" w:type="pct"/>
            <w:vMerge/>
            <w:vAlign w:val="center"/>
            <w:hideMark/>
          </w:tcPr>
          <w:p w14:paraId="2F5178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63914A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7DBE7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2A3DB1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BD717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5A918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3189B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675</w:t>
            </w:r>
          </w:p>
        </w:tc>
      </w:tr>
      <w:tr w:rsidR="00AC6D34" w14:paraId="5897FDCA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7AA16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32748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51B8B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CCE52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238E5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BC4D9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9D75D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61E9B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2F39DB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9B046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A95BE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3DC8CD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B75FD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713</w:t>
            </w:r>
          </w:p>
        </w:tc>
      </w:tr>
      <w:tr w:rsidR="00AC6D34" w14:paraId="13586D87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9F022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6C6EF6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77FC1A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1D7F84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008AD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7ED63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590B26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BD5E1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74744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040BE7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7BE9A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  <w:hideMark/>
          </w:tcPr>
          <w:p w14:paraId="463B47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B400D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232</w:t>
            </w:r>
          </w:p>
        </w:tc>
      </w:tr>
      <w:tr w:rsidR="00AC6D34" w14:paraId="17AE10A4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26E8D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64340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CFFE4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7FDF1A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CFE20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21.31</w:t>
            </w:r>
          </w:p>
        </w:tc>
        <w:tc>
          <w:tcPr>
            <w:tcW w:w="311" w:type="pct"/>
            <w:vMerge/>
            <w:vAlign w:val="center"/>
            <w:hideMark/>
          </w:tcPr>
          <w:p w14:paraId="2C290B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DA541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07BE7D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31EAEE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1CC467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35D396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/>
            <w:vAlign w:val="center"/>
            <w:hideMark/>
          </w:tcPr>
          <w:p w14:paraId="114D67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183C8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407</w:t>
            </w:r>
          </w:p>
        </w:tc>
      </w:tr>
      <w:tr w:rsidR="00AC6D34" w14:paraId="288AA4D6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BC118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9E062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03A80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5F5AD3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A721C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6C0A6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73" w:type="pct"/>
            <w:vMerge/>
            <w:vAlign w:val="center"/>
            <w:hideMark/>
          </w:tcPr>
          <w:p w14:paraId="67B4D3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1F1C57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1D60E0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891CC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C5736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38DC7E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DE72B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371</w:t>
            </w:r>
          </w:p>
        </w:tc>
      </w:tr>
      <w:tr w:rsidR="00AC6D34" w14:paraId="72933106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9E280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17346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E6D58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33DA24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2C0E0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C67AC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404F90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475E6E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CBE15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735AE0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/>
            <w:vAlign w:val="center"/>
            <w:hideMark/>
          </w:tcPr>
          <w:p w14:paraId="00519E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562918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18BFD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1379</w:t>
            </w:r>
          </w:p>
        </w:tc>
      </w:tr>
      <w:tr w:rsidR="00AC6D34" w14:paraId="2AC3BBB0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3CCB7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FB42C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E0FD2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0097B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6D911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088F9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1C6B5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F3174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0751B6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4DA04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AF82E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3E0E7E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D0A9A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1385</w:t>
            </w:r>
          </w:p>
        </w:tc>
      </w:tr>
      <w:tr w:rsidR="00AC6D34" w14:paraId="4F8292DC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2040A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01F5F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EA707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58E52E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6B3126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15.39</w:t>
            </w:r>
          </w:p>
        </w:tc>
        <w:tc>
          <w:tcPr>
            <w:tcW w:w="311" w:type="pct"/>
            <w:vMerge/>
            <w:vAlign w:val="center"/>
            <w:hideMark/>
          </w:tcPr>
          <w:p w14:paraId="57A14E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25376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36E47D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76A516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65288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73B85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18684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0837D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1297</w:t>
            </w:r>
          </w:p>
        </w:tc>
      </w:tr>
      <w:tr w:rsidR="00AC6D34" w14:paraId="2007AD2F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F48F0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C4880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480AD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78FE0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5A2AC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CB681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09E16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6BC75B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5A0E32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DBB67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96E15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1F3302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2F22F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1321</w:t>
            </w:r>
          </w:p>
        </w:tc>
      </w:tr>
      <w:tr w:rsidR="00AC6D34" w14:paraId="69529D72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18B98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36743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B8A7C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3AD568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813E1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311" w:type="pct"/>
            <w:vMerge/>
            <w:vAlign w:val="center"/>
            <w:hideMark/>
          </w:tcPr>
          <w:p w14:paraId="1DCC7A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88863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335656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23D16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02" w:type="pct"/>
            <w:vMerge/>
            <w:vAlign w:val="center"/>
            <w:hideMark/>
          </w:tcPr>
          <w:p w14:paraId="4CA302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4A905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034C7F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8CD5C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1495</w:t>
            </w:r>
          </w:p>
        </w:tc>
      </w:tr>
      <w:tr w:rsidR="00AC6D34" w14:paraId="22A32131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16F0D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C52E3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2ED08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A70A5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E782B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33BEA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C9701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81F95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EAFCD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095FB4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794F6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68C3F7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0FC1A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1491</w:t>
            </w:r>
          </w:p>
        </w:tc>
      </w:tr>
      <w:tr w:rsidR="00AC6D34" w14:paraId="2E7B82D1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73D15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D78C6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10" w:type="pct"/>
            <w:vMerge/>
            <w:vAlign w:val="center"/>
            <w:hideMark/>
          </w:tcPr>
          <w:p w14:paraId="0D57EB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010341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4F410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311" w:type="pct"/>
            <w:vMerge/>
            <w:vAlign w:val="center"/>
            <w:hideMark/>
          </w:tcPr>
          <w:p w14:paraId="5219CD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2FCAE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2C006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BC527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02" w:type="pct"/>
            <w:vMerge/>
            <w:vAlign w:val="center"/>
            <w:hideMark/>
          </w:tcPr>
          <w:p w14:paraId="65968C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B8E18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7558B1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692F2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1483</w:t>
            </w:r>
          </w:p>
        </w:tc>
      </w:tr>
      <w:tr w:rsidR="00AC6D34" w14:paraId="089F7C8C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3565B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30C93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47324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5044AD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5BF5B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92B58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EFE63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204C0B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0652B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4417A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EFFAD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71BA98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E74F9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1479</w:t>
            </w:r>
          </w:p>
        </w:tc>
      </w:tr>
      <w:tr w:rsidR="00AC6D34" w14:paraId="3A7A3359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979C9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02A4D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0" w:type="pct"/>
            <w:vMerge/>
            <w:vAlign w:val="center"/>
            <w:hideMark/>
          </w:tcPr>
          <w:p w14:paraId="71DFA8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2C5567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637581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311" w:type="pct"/>
            <w:vMerge/>
            <w:vAlign w:val="center"/>
            <w:hideMark/>
          </w:tcPr>
          <w:p w14:paraId="2E0168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7014E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5824E3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A3084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02" w:type="pct"/>
            <w:vMerge/>
            <w:vAlign w:val="center"/>
            <w:hideMark/>
          </w:tcPr>
          <w:p w14:paraId="5257C4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C0F68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461B18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87779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1463</w:t>
            </w:r>
          </w:p>
        </w:tc>
      </w:tr>
      <w:tr w:rsidR="00AC6D34" w14:paraId="0C07FD1F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D10B4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4EE29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FA9CA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FBC88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ECFF3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AACF5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86606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5D073A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95CE2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B5D94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011A0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4F4D24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D6BCF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1467</w:t>
            </w:r>
          </w:p>
        </w:tc>
      </w:tr>
      <w:tr w:rsidR="00AC6D34" w14:paraId="64C43B8B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9864E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074CB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BB8C7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3AB77E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C6F83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11" w:type="pct"/>
            <w:vMerge/>
            <w:vAlign w:val="center"/>
            <w:hideMark/>
          </w:tcPr>
          <w:p w14:paraId="4D1942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D135D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4AF6B3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5407C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2" w:type="pct"/>
            <w:vMerge/>
            <w:vAlign w:val="center"/>
            <w:hideMark/>
          </w:tcPr>
          <w:p w14:paraId="45F609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AD1B8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  <w:hideMark/>
          </w:tcPr>
          <w:p w14:paraId="2A9E36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29E7A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1221,1257</w:t>
            </w:r>
          </w:p>
        </w:tc>
      </w:tr>
      <w:tr w:rsidR="00AC6D34" w14:paraId="0686C318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72D24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9F070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82144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F43F3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CCF8B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12457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A4FA5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4C93BC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AC103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9B740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632F0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2B2F21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A324B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1225,1261</w:t>
            </w:r>
          </w:p>
        </w:tc>
      </w:tr>
      <w:tr w:rsidR="00AC6D34" w14:paraId="10C53D0D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AF72A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727BA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A1DA2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DECAF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C167A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311" w:type="pct"/>
            <w:vMerge/>
            <w:vAlign w:val="center"/>
            <w:hideMark/>
          </w:tcPr>
          <w:p w14:paraId="756849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CCBB7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6E405C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3620B2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F5DBD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6A3BD5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/>
            <w:vAlign w:val="center"/>
            <w:hideMark/>
          </w:tcPr>
          <w:p w14:paraId="148709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B7C75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401</w:t>
            </w:r>
          </w:p>
        </w:tc>
      </w:tr>
      <w:tr w:rsidR="00AC6D34" w14:paraId="4E885851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9C3CC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7864D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66A95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1E467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27545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7FADF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73" w:type="pct"/>
            <w:vMerge/>
            <w:vAlign w:val="center"/>
            <w:hideMark/>
          </w:tcPr>
          <w:p w14:paraId="2E6BC5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77932E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6465A5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A7CE7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4DC98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6DC794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C9300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365</w:t>
            </w:r>
          </w:p>
        </w:tc>
      </w:tr>
      <w:tr w:rsidR="00AC6D34" w14:paraId="26EAA104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FB0FF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44211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15B62A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088971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BCC7A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E723D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FA790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6A6878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44E792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02" w:type="pct"/>
            <w:vMerge/>
            <w:vAlign w:val="center"/>
            <w:hideMark/>
          </w:tcPr>
          <w:p w14:paraId="02FB4B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D7B5F8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69" w:type="pct"/>
            <w:vMerge/>
            <w:vAlign w:val="center"/>
            <w:hideMark/>
          </w:tcPr>
          <w:p w14:paraId="010DB4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5BFB7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957</w:t>
            </w:r>
          </w:p>
        </w:tc>
      </w:tr>
      <w:tr w:rsidR="00AC6D34" w14:paraId="60631FDA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22FCB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EAB9F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91F6A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354021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85573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11" w:type="pct"/>
            <w:vMerge/>
            <w:vAlign w:val="center"/>
            <w:hideMark/>
          </w:tcPr>
          <w:p w14:paraId="013700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627F3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35C776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012E5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2FEB20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6A4818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AF1AE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4BFE2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669,681</w:t>
            </w:r>
          </w:p>
        </w:tc>
      </w:tr>
      <w:tr w:rsidR="00AC6D34" w14:paraId="7D3A0796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5C9C5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8B876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7AE42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32B15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6F3D7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3992D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6621C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1CF4A6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709A8B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3F37F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F6EA3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329164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EBCD4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697</w:t>
            </w:r>
          </w:p>
        </w:tc>
      </w:tr>
      <w:tr w:rsidR="00AC6D34" w14:paraId="2CD47F92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641F6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1BA549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2EF11F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734E0F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4BE28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11" w:type="pct"/>
            <w:vMerge/>
            <w:vAlign w:val="center"/>
            <w:hideMark/>
          </w:tcPr>
          <w:p w14:paraId="5E27F0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D3ED7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2EED27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B09E7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2606D9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FE566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E9EC5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C1C82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959</w:t>
            </w:r>
          </w:p>
        </w:tc>
      </w:tr>
      <w:tr w:rsidR="00AC6D34" w14:paraId="7A92151E" w14:textId="77777777" w:rsidTr="00AC6D34">
        <w:trPr>
          <w:trHeight w:val="280"/>
        </w:trPr>
        <w:tc>
          <w:tcPr>
            <w:tcW w:w="409" w:type="pct"/>
            <w:vMerge w:val="restart"/>
            <w:shd w:val="clear" w:color="auto" w:fill="auto"/>
            <w:vAlign w:val="center"/>
            <w:hideMark/>
          </w:tcPr>
          <w:p w14:paraId="6F2EDB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3A6D6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281A3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225E12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DF1C2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11" w:type="pct"/>
            <w:vMerge/>
            <w:vAlign w:val="center"/>
            <w:hideMark/>
          </w:tcPr>
          <w:p w14:paraId="0EB547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B887D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E388F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AE630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6BE3CE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D6F37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4EB1BC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395F2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1429</w:t>
            </w:r>
          </w:p>
        </w:tc>
      </w:tr>
      <w:tr w:rsidR="00AC6D34" w14:paraId="48FFE8D5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14119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96E03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C813B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4C8DD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8D45D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60125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50902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05A784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067FC3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E78F4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15266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4141AC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F8DAB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1437</w:t>
            </w:r>
          </w:p>
        </w:tc>
      </w:tr>
      <w:tr w:rsidR="00AC6D34" w14:paraId="7C6D1597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C941D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93033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0" w:type="pct"/>
            <w:vMerge/>
            <w:vAlign w:val="center"/>
            <w:hideMark/>
          </w:tcPr>
          <w:p w14:paraId="493360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530BF9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D5D92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/>
            <w:vAlign w:val="center"/>
            <w:hideMark/>
          </w:tcPr>
          <w:p w14:paraId="59D3D0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DFA54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77761A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8DE0D6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49B4AA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330706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2F98EC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8B1EA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1428</w:t>
            </w:r>
          </w:p>
        </w:tc>
      </w:tr>
      <w:tr w:rsidR="00AC6D34" w14:paraId="77A9F31F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FE241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5F32C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CFC84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E721F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B37BE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48385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4A4FB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2846D2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400E66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037F73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B8398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12754C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8F3AF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1436</w:t>
            </w:r>
          </w:p>
        </w:tc>
      </w:tr>
      <w:tr w:rsidR="00AC6D34" w14:paraId="28E2EC45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DE0EA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88067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100B4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132035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5AAA1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11" w:type="pct"/>
            <w:vMerge/>
            <w:vAlign w:val="center"/>
            <w:hideMark/>
          </w:tcPr>
          <w:p w14:paraId="0DF8C9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C454A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29355C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F3B22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1AB014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01372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3528CD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95E11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652</w:t>
            </w:r>
          </w:p>
        </w:tc>
      </w:tr>
      <w:tr w:rsidR="00AC6D34" w14:paraId="79A8113F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48EE3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8A7E3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BBD3D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5EBC1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06603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49D28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C1996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5CB00A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689305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B3453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168C9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3BFADB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1B361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660</w:t>
            </w:r>
          </w:p>
        </w:tc>
      </w:tr>
      <w:tr w:rsidR="00AC6D34" w14:paraId="1C01FC3A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FAA95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E23D9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0685A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0E7435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B2D75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9F743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  <w:hideMark/>
          </w:tcPr>
          <w:p w14:paraId="5DDFDB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6FF902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3EF155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4B5E53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/>
            <w:vAlign w:val="center"/>
            <w:hideMark/>
          </w:tcPr>
          <w:p w14:paraId="7CC87E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32A8F4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6B0E9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431</w:t>
            </w:r>
          </w:p>
        </w:tc>
      </w:tr>
      <w:tr w:rsidR="00AC6D34" w14:paraId="28267B8A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335F7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856F1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A6E2D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FC7E0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1F00D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14176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76753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11FB8E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7A882A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4DA32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1DE70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5D9FEF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BAA1C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439</w:t>
            </w:r>
          </w:p>
        </w:tc>
      </w:tr>
      <w:tr w:rsidR="00AC6D34" w14:paraId="068404DA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75E13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F0BFE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A23FF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21B75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2698D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11" w:type="pct"/>
            <w:vMerge/>
            <w:vAlign w:val="center"/>
            <w:hideMark/>
          </w:tcPr>
          <w:p w14:paraId="167442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5256C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07BD4B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40F90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6416A0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3074F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5A6F38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7C61E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320</w:t>
            </w:r>
          </w:p>
        </w:tc>
      </w:tr>
      <w:tr w:rsidR="00AC6D34" w14:paraId="382C2DD9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1BAD3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747E1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B9441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1903A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5243C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A2165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E423C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E0A5A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E49E1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3508D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45E02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258C94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D393E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311</w:t>
            </w:r>
          </w:p>
        </w:tc>
      </w:tr>
      <w:tr w:rsidR="00AC6D34" w14:paraId="7238BD37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1E7A7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F19CE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C1BA4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B7776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611444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195A4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44CD96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/>
            <w:vAlign w:val="center"/>
            <w:hideMark/>
          </w:tcPr>
          <w:p w14:paraId="1E2245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3D7D5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2A15B1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D395B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3C86FA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155C3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1426</w:t>
            </w:r>
          </w:p>
        </w:tc>
      </w:tr>
      <w:tr w:rsidR="00AC6D34" w14:paraId="3C9EB41B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5BFD3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B0F8A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E483E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4A304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CFA47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88AE0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2D068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03951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71EA1D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D711E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7A377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15346C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7413B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1434</w:t>
            </w:r>
          </w:p>
        </w:tc>
      </w:tr>
      <w:tr w:rsidR="00AC6D34" w14:paraId="0F4D0D16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F704A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1F434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09E8C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2D7F5F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A6FC6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D10B2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49C18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735F6F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F33C8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70ADDE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947D1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69" w:type="pct"/>
            <w:vMerge/>
            <w:vAlign w:val="center"/>
            <w:hideMark/>
          </w:tcPr>
          <w:p w14:paraId="3330B2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E4605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356</w:t>
            </w:r>
          </w:p>
        </w:tc>
      </w:tr>
      <w:tr w:rsidR="00AC6D34" w14:paraId="516091D3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9FBD0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C89BB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ADBD3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5E4BB8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9E352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0F059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FA0F8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3D66B3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280AC4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0180D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5C3A1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6D0984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13A37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350</w:t>
            </w:r>
          </w:p>
        </w:tc>
      </w:tr>
      <w:tr w:rsidR="00AC6D34" w14:paraId="68C2791A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0C71A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13E58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FCBB9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59983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6.49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D5991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026C9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4AF9E3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6F87A8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25968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7B0D19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08DB9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81C32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CD1D4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1016,1017</w:t>
            </w:r>
          </w:p>
        </w:tc>
      </w:tr>
      <w:tr w:rsidR="00AC6D34" w14:paraId="7082AD2D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7ACD9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D1646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A98EB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7873C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A3B9E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C3151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B0EFF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296D81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51" w:type="pct"/>
            <w:vMerge/>
            <w:vAlign w:val="center"/>
            <w:hideMark/>
          </w:tcPr>
          <w:p w14:paraId="690D48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DA97A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9D4EF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690096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6936B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972,974,984,986,996,998</w:t>
            </w:r>
          </w:p>
        </w:tc>
      </w:tr>
      <w:tr w:rsidR="00AC6D34" w14:paraId="5C34C9E9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03A9A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35068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EC52C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D4DA5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6E091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02D9A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  <w:hideMark/>
          </w:tcPr>
          <w:p w14:paraId="70817B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326165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D6F35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0E5C11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/>
            <w:vAlign w:val="center"/>
            <w:hideMark/>
          </w:tcPr>
          <w:p w14:paraId="7D26AE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500E60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29C96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302</w:t>
            </w:r>
          </w:p>
        </w:tc>
      </w:tr>
      <w:tr w:rsidR="00AC6D34" w14:paraId="0D746D49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032C6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6E431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B5244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E11A1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574FD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43F87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431CE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5BD50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0AB320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5026F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984E7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1AAB09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EA510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296</w:t>
            </w:r>
          </w:p>
        </w:tc>
      </w:tr>
      <w:tr w:rsidR="00AC6D34" w14:paraId="3A78E3FF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6913F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D482F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0" w:type="pct"/>
            <w:vMerge/>
            <w:vAlign w:val="center"/>
            <w:hideMark/>
          </w:tcPr>
          <w:p w14:paraId="655402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2DF3C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910D4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311" w:type="pct"/>
            <w:vMerge/>
            <w:vAlign w:val="center"/>
            <w:hideMark/>
          </w:tcPr>
          <w:p w14:paraId="05B65C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00BF2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2570DD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5ED7F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02" w:type="pct"/>
            <w:vMerge/>
            <w:vAlign w:val="center"/>
            <w:hideMark/>
          </w:tcPr>
          <w:p w14:paraId="333A12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5EF39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558681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42F02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338</w:t>
            </w:r>
          </w:p>
        </w:tc>
      </w:tr>
      <w:tr w:rsidR="00AC6D34" w14:paraId="3DAFC6E9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ACF90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7DA95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7B8F8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E3488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06596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43C4A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7F375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1DF4B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7E6008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53A92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30EFE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214F6E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F5011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332</w:t>
            </w:r>
          </w:p>
        </w:tc>
      </w:tr>
      <w:tr w:rsidR="00AC6D34" w14:paraId="138CD685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B6EB1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09412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BA19D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123694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-0.06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2F67F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585DF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BDC7D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24BA35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6AFFF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/>
            <w:vAlign w:val="center"/>
            <w:hideMark/>
          </w:tcPr>
          <w:p w14:paraId="78DA50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6A477B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534F57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5DFBE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1310</w:t>
            </w:r>
          </w:p>
        </w:tc>
      </w:tr>
      <w:tr w:rsidR="00AC6D34" w14:paraId="12CDA415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D0E75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EBC7B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FC92C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53C33D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40E52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46F3F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AF33F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0DFE4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385AB6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0B1E78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AF5C0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30F519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5DB8D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1318</w:t>
            </w:r>
          </w:p>
        </w:tc>
      </w:tr>
      <w:tr w:rsidR="00AC6D34" w14:paraId="048F9429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61C7B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DB77D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36127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012C2B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69658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1" w:type="pct"/>
            <w:vMerge/>
            <w:vAlign w:val="center"/>
            <w:hideMark/>
          </w:tcPr>
          <w:p w14:paraId="20BF06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B62E0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7B41F8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2CF9DC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087E85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8DEE8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1A7A17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8DF2B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970</w:t>
            </w:r>
          </w:p>
        </w:tc>
      </w:tr>
      <w:tr w:rsidR="00AC6D34" w14:paraId="07022557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333A8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FDA24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EC94C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B89E2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3CB29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40E59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59376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454163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88D35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C3B3C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790BA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363FA5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2B078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1504</w:t>
            </w:r>
          </w:p>
        </w:tc>
      </w:tr>
      <w:tr w:rsidR="00AC6D34" w14:paraId="51CCFACC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85F38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7FE9B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7DA87D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43E8E5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B57E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5CC7F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/>
            <w:vAlign w:val="center"/>
            <w:hideMark/>
          </w:tcPr>
          <w:p w14:paraId="515316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B84FB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7A026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15FA4A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E0B81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  <w:hideMark/>
          </w:tcPr>
          <w:p w14:paraId="5A8084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F5884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237</w:t>
            </w:r>
          </w:p>
        </w:tc>
      </w:tr>
      <w:tr w:rsidR="00AC6D34" w14:paraId="704D20AC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FBE35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F0B14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70E32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26B2A1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0.19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DEF38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D672E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A7FB2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5FFF37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CFABB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1A0768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948AE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646636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03FF2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1544</w:t>
            </w:r>
          </w:p>
        </w:tc>
      </w:tr>
      <w:tr w:rsidR="00AC6D34" w14:paraId="49A7DA15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9EB5A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4EF35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7D909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C476B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AE775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C9DA0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625B5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6FB61B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850F0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43595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6AA68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328AEE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6F82B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1543</w:t>
            </w:r>
          </w:p>
        </w:tc>
      </w:tr>
      <w:tr w:rsidR="00AC6D34" w14:paraId="387D76E7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76622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442D4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2D5D8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0CEFA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F60E0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2916F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607EF6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01B87B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D58E1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75DA76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913EE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6CA230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5368A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421</w:t>
            </w:r>
          </w:p>
        </w:tc>
      </w:tr>
      <w:tr w:rsidR="00AC6D34" w14:paraId="295F37CC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04741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8AC87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DE7D7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24731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05011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AC883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9741E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28" w:type="pct"/>
            <w:vMerge/>
            <w:vAlign w:val="center"/>
            <w:hideMark/>
          </w:tcPr>
          <w:p w14:paraId="36C860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017EB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0BE88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88816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77DDCC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2E9AB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415</w:t>
            </w:r>
          </w:p>
        </w:tc>
      </w:tr>
      <w:tr w:rsidR="00AC6D34" w14:paraId="5AF8EAFA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4EC45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72024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72668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7782A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680305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11" w:type="pct"/>
            <w:vMerge/>
            <w:vAlign w:val="center"/>
            <w:hideMark/>
          </w:tcPr>
          <w:p w14:paraId="570753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4F1580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06DC9E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8ACE8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7C6D0D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51" w:type="pct"/>
            <w:vMerge/>
            <w:vAlign w:val="center"/>
            <w:hideMark/>
          </w:tcPr>
          <w:p w14:paraId="7EBDAD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DBE68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CC55F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620</w:t>
            </w:r>
          </w:p>
        </w:tc>
      </w:tr>
      <w:tr w:rsidR="00AC6D34" w14:paraId="30E64168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A5B58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D6AA4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F3423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E4691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449C5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D3B05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C59F7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22757F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0BAF4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6F3A47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51" w:type="pct"/>
            <w:vMerge/>
            <w:vAlign w:val="center"/>
            <w:hideMark/>
          </w:tcPr>
          <w:p w14:paraId="29E5F3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75B8ED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2736B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644</w:t>
            </w:r>
          </w:p>
        </w:tc>
      </w:tr>
      <w:tr w:rsidR="00AC6D34" w14:paraId="00113B34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C67ED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A0A57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9C65C4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59D00E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1.54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1DBBC4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7736C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20B73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7C559A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B158A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0477D4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41529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69" w:type="pct"/>
            <w:vMerge/>
            <w:vAlign w:val="center"/>
            <w:hideMark/>
          </w:tcPr>
          <w:p w14:paraId="3ADE81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521E3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1547</w:t>
            </w:r>
          </w:p>
        </w:tc>
      </w:tr>
      <w:tr w:rsidR="00AC6D34" w14:paraId="2B3B2A46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018F1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7F7F9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F2E89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752024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02D4F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54464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BD7BC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E5D0C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2C03D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40375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3D08B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1292C4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38472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1546</w:t>
            </w:r>
          </w:p>
        </w:tc>
      </w:tr>
      <w:tr w:rsidR="00AC6D34" w14:paraId="37C02876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7D190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5D98CD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4A0732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111C89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ED83E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8EC29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6F1FD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/>
            <w:vAlign w:val="center"/>
            <w:hideMark/>
          </w:tcPr>
          <w:p w14:paraId="7C94FC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A9FA9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5A264A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0A00CE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  <w:hideMark/>
          </w:tcPr>
          <w:p w14:paraId="5BF8F5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8DC55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241</w:t>
            </w:r>
          </w:p>
        </w:tc>
      </w:tr>
      <w:tr w:rsidR="00AC6D34" w14:paraId="1E56B0FA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1DCFC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5BD651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DDD22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27747F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B4273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F5880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73" w:type="pct"/>
            <w:vMerge/>
            <w:vAlign w:val="center"/>
            <w:hideMark/>
          </w:tcPr>
          <w:p w14:paraId="013949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DC120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4FA38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4E4AFA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D70F7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1E109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12A49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674,686</w:t>
            </w:r>
          </w:p>
        </w:tc>
      </w:tr>
      <w:tr w:rsidR="00AC6D34" w14:paraId="2BF19C43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ED02F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3B562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0A189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03407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7212B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E87DE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D671C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77BADB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56946B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6F52A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65D84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5CA4DD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BC913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712</w:t>
            </w:r>
          </w:p>
        </w:tc>
      </w:tr>
      <w:tr w:rsidR="00AC6D34" w14:paraId="76925A30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F0473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18E057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717BC6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3472BF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139C6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06F00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0D6259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11ECE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5D497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27CD98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56CEA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69" w:type="pct"/>
            <w:vMerge/>
            <w:vAlign w:val="center"/>
            <w:hideMark/>
          </w:tcPr>
          <w:p w14:paraId="0E60FF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A44A5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AC6D34" w14:paraId="4EAF47F4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79AE1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BD11F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0B97B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6BE12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4D594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10.64</w:t>
            </w:r>
          </w:p>
        </w:tc>
        <w:tc>
          <w:tcPr>
            <w:tcW w:w="311" w:type="pct"/>
            <w:vMerge/>
            <w:vAlign w:val="center"/>
            <w:hideMark/>
          </w:tcPr>
          <w:p w14:paraId="10A32F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F6742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1761A6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82AA4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36FEFD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6F4417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/>
            <w:vAlign w:val="center"/>
            <w:hideMark/>
          </w:tcPr>
          <w:p w14:paraId="22433C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880C2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410</w:t>
            </w:r>
          </w:p>
        </w:tc>
      </w:tr>
      <w:tr w:rsidR="00AC6D34" w14:paraId="10496EC9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56847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C9022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07772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418330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0DAEC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9A775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73" w:type="pct"/>
            <w:vMerge/>
            <w:vAlign w:val="center"/>
            <w:hideMark/>
          </w:tcPr>
          <w:p w14:paraId="384526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4FEFD4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3EAEAC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E2684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6C6CB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038143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10F3A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374</w:t>
            </w:r>
          </w:p>
        </w:tc>
      </w:tr>
      <w:tr w:rsidR="00AC6D34" w14:paraId="3E51BAD8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C2BDA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960C3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02BC3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A017E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64BE3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86C17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25D288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8D02A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4FB82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3FCB9C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vMerge/>
            <w:vAlign w:val="center"/>
            <w:hideMark/>
          </w:tcPr>
          <w:p w14:paraId="013760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44719F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5FBF7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1378</w:t>
            </w:r>
          </w:p>
        </w:tc>
      </w:tr>
      <w:tr w:rsidR="00AC6D34" w14:paraId="0EF808C0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079BA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90005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0D218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7040D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17A1C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4B02A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55B99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762F53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10AED7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1E9FAE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F0349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6C397D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480DF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1384</w:t>
            </w:r>
          </w:p>
        </w:tc>
      </w:tr>
      <w:tr w:rsidR="00AC6D34" w14:paraId="0D899BDE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5C746A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915F0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9B784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706369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0DC2A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4.42</w:t>
            </w:r>
          </w:p>
        </w:tc>
        <w:tc>
          <w:tcPr>
            <w:tcW w:w="311" w:type="pct"/>
            <w:vMerge/>
            <w:vAlign w:val="center"/>
            <w:hideMark/>
          </w:tcPr>
          <w:p w14:paraId="0955D0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C3449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3CE46D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223FA9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F50EC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EA073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C6BF0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3F372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1296</w:t>
            </w:r>
          </w:p>
        </w:tc>
      </w:tr>
      <w:tr w:rsidR="00AC6D34" w14:paraId="0D60A417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32D4D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C02BD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0252D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D5A20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5972C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382E3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F5586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F03FB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36D0B3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7F8127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8D478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2A18A5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E8487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1320</w:t>
            </w:r>
          </w:p>
        </w:tc>
      </w:tr>
      <w:tr w:rsidR="00AC6D34" w14:paraId="471CEFA4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F83B0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A26E1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10A37D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6B03FC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12FF9B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11" w:type="pct"/>
            <w:vMerge/>
            <w:vAlign w:val="center"/>
            <w:hideMark/>
          </w:tcPr>
          <w:p w14:paraId="730451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7B0EB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294DC5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279249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20E50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6A41F2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  <w:hideMark/>
          </w:tcPr>
          <w:p w14:paraId="7F0F50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98179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1522</w:t>
            </w:r>
          </w:p>
        </w:tc>
      </w:tr>
      <w:tr w:rsidR="00AC6D34" w14:paraId="3126E5DF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C224F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0B55A0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EF317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7EE0AE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0CA0BB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11" w:type="pct"/>
            <w:vMerge/>
            <w:vAlign w:val="center"/>
            <w:hideMark/>
          </w:tcPr>
          <w:p w14:paraId="0D341A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2D6EB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2A2154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BB9F0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02" w:type="pct"/>
            <w:vMerge/>
            <w:vAlign w:val="center"/>
            <w:hideMark/>
          </w:tcPr>
          <w:p w14:paraId="07428F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F8FDF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/>
            <w:vAlign w:val="center"/>
            <w:hideMark/>
          </w:tcPr>
          <w:p w14:paraId="6D6C0C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520AA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1490</w:t>
            </w:r>
          </w:p>
        </w:tc>
      </w:tr>
      <w:tr w:rsidR="00AC6D34" w14:paraId="1710E28A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3C4D59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E5C4F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668C7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6CAC3A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65856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5FF88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7376E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4A2E2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7DEDA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3B7B7B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B4A39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39973E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A5482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1494</w:t>
            </w:r>
          </w:p>
        </w:tc>
      </w:tr>
      <w:tr w:rsidR="00AC6D34" w14:paraId="5611E6F3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DCF84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D1ED1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10" w:type="pct"/>
            <w:vMerge/>
            <w:vAlign w:val="center"/>
            <w:hideMark/>
          </w:tcPr>
          <w:p w14:paraId="426469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212BDD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2AE5C5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11" w:type="pct"/>
            <w:vMerge/>
            <w:vAlign w:val="center"/>
            <w:hideMark/>
          </w:tcPr>
          <w:p w14:paraId="4BC7F1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08C9B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3D4009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CC459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02" w:type="pct"/>
            <w:vMerge/>
            <w:vAlign w:val="center"/>
            <w:hideMark/>
          </w:tcPr>
          <w:p w14:paraId="73AD82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27D96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06F63C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F6879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1478</w:t>
            </w:r>
          </w:p>
        </w:tc>
      </w:tr>
      <w:tr w:rsidR="00AC6D34" w14:paraId="5B6CE84A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7D5DC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268E9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DCDAF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56E171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1BECF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02525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C112B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59C2D2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21F73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BA93B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65AF1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39E0B7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CF844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1482</w:t>
            </w:r>
          </w:p>
        </w:tc>
      </w:tr>
      <w:tr w:rsidR="00AC6D34" w14:paraId="371CCA67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C1853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C5B33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1DF3B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BF9A8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43CC1A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311" w:type="pct"/>
            <w:vMerge/>
            <w:vAlign w:val="center"/>
            <w:hideMark/>
          </w:tcPr>
          <w:p w14:paraId="082E16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6B26C9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4A0451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22B3C7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02" w:type="pct"/>
            <w:vMerge/>
            <w:vAlign w:val="center"/>
            <w:hideMark/>
          </w:tcPr>
          <w:p w14:paraId="65FEB5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78B57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37A209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E63D6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139</w:t>
            </w:r>
          </w:p>
        </w:tc>
      </w:tr>
      <w:tr w:rsidR="00AC6D34" w14:paraId="70AF6393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68D98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12134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1FA55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B9CD1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A125B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D46A2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9D4BB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6119B9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pct"/>
            <w:vMerge/>
            <w:vAlign w:val="center"/>
            <w:hideMark/>
          </w:tcPr>
          <w:p w14:paraId="32DCBF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59AA75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B5943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2A7A70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63D81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151</w:t>
            </w:r>
          </w:p>
        </w:tc>
      </w:tr>
      <w:tr w:rsidR="00AC6D34" w14:paraId="23402029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38BFA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C2398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7C9F14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7DF20C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9D1C8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1" w:type="pct"/>
            <w:vMerge/>
            <w:vAlign w:val="center"/>
            <w:hideMark/>
          </w:tcPr>
          <w:p w14:paraId="0FF524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4A85DA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0C1599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33A39E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2704BE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7C1346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  <w:hideMark/>
          </w:tcPr>
          <w:p w14:paraId="0A89D4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4BC34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1524</w:t>
            </w:r>
          </w:p>
        </w:tc>
      </w:tr>
      <w:tr w:rsidR="00AC6D34" w14:paraId="736B21B1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E1E95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264C74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E1F08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79ADB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AD2AE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11" w:type="pct"/>
            <w:vMerge/>
            <w:vAlign w:val="center"/>
            <w:hideMark/>
          </w:tcPr>
          <w:p w14:paraId="3F8625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1856E3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586546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04DD2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02" w:type="pct"/>
            <w:vMerge/>
            <w:vAlign w:val="center"/>
            <w:hideMark/>
          </w:tcPr>
          <w:p w14:paraId="049E93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28C24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/>
            <w:vAlign w:val="center"/>
            <w:hideMark/>
          </w:tcPr>
          <w:p w14:paraId="656AE8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1743D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1462</w:t>
            </w:r>
          </w:p>
        </w:tc>
      </w:tr>
      <w:tr w:rsidR="00AC6D34" w14:paraId="049F0A5D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FF875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9C8D5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8AFCE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2B8739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DB880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A1B80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C12AD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39E7F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28292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064D7D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5DD1A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6E5015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151A7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1466</w:t>
            </w:r>
          </w:p>
        </w:tc>
      </w:tr>
      <w:tr w:rsidR="00AC6D34" w14:paraId="2A2C65E0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45D4F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AC67B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B6AE4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2EC47A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28CBF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11" w:type="pct"/>
            <w:vMerge/>
            <w:vAlign w:val="center"/>
            <w:hideMark/>
          </w:tcPr>
          <w:p w14:paraId="2CA29C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54891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7BF96D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ADFA1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044D4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4B95E9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  <w:hideMark/>
          </w:tcPr>
          <w:p w14:paraId="513C40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F78D9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1523</w:t>
            </w:r>
          </w:p>
        </w:tc>
      </w:tr>
      <w:tr w:rsidR="00AC6D34" w14:paraId="33EC2670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44D10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1B7170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510" w:type="pct"/>
            <w:vMerge/>
            <w:vAlign w:val="center"/>
            <w:hideMark/>
          </w:tcPr>
          <w:p w14:paraId="69F4B6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6C1050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8DB06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1" w:type="pct"/>
            <w:vMerge/>
            <w:vAlign w:val="center"/>
            <w:hideMark/>
          </w:tcPr>
          <w:p w14:paraId="158964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2D360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2298A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EA305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302" w:type="pct"/>
            <w:vMerge/>
            <w:vAlign w:val="center"/>
            <w:hideMark/>
          </w:tcPr>
          <w:p w14:paraId="2F28D9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D359E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D03A8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06529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1525</w:t>
            </w:r>
          </w:p>
        </w:tc>
      </w:tr>
      <w:tr w:rsidR="00AC6D34" w14:paraId="544CBB64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58B54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D2D0D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46AA1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19B2C9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3.76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AF453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A3FBE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4A72BB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2E8749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71571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302" w:type="pct"/>
            <w:vMerge/>
            <w:vAlign w:val="center"/>
            <w:hideMark/>
          </w:tcPr>
          <w:p w14:paraId="2CAD9F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BCF5B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7CECEE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87966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1535</w:t>
            </w:r>
          </w:p>
        </w:tc>
      </w:tr>
      <w:tr w:rsidR="00AC6D34" w14:paraId="1F07CAC5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EBDCD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28C65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F1BAC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3A4B4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0B753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40120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A378B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FE44D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46E47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5AEFD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0539F6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1BA61B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4E68A1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1534</w:t>
            </w:r>
          </w:p>
        </w:tc>
      </w:tr>
      <w:tr w:rsidR="00AC6D34" w14:paraId="75C35935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08FAAE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3FD85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510" w:type="pct"/>
            <w:vMerge/>
            <w:vAlign w:val="center"/>
            <w:hideMark/>
          </w:tcPr>
          <w:p w14:paraId="7FF4B5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9E05E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3.68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FA685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4.05</w:t>
            </w:r>
          </w:p>
        </w:tc>
        <w:tc>
          <w:tcPr>
            <w:tcW w:w="311" w:type="pct"/>
            <w:vMerge/>
            <w:vAlign w:val="center"/>
            <w:hideMark/>
          </w:tcPr>
          <w:p w14:paraId="125F9D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79176D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2E033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3E2E17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302" w:type="pct"/>
            <w:vMerge/>
            <w:vAlign w:val="center"/>
            <w:hideMark/>
          </w:tcPr>
          <w:p w14:paraId="0957D9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0A4E41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77418C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28C3AC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1537</w:t>
            </w:r>
          </w:p>
        </w:tc>
      </w:tr>
      <w:tr w:rsidR="00AC6D34" w14:paraId="29E35634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2423E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267F5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95190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1932F2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28931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44B58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099DAF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0159A3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6E3A4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636F5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56C03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5BBBF3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48914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1538</w:t>
            </w:r>
          </w:p>
        </w:tc>
      </w:tr>
      <w:tr w:rsidR="00AC6D34" w14:paraId="1A262369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16EC0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60CCED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0BA87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7EE203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FAFF9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D1271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279635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487CD3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7BDBD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2" w:type="pct"/>
            <w:vMerge/>
            <w:vAlign w:val="center"/>
            <w:hideMark/>
          </w:tcPr>
          <w:p w14:paraId="4520E5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1A196C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9" w:type="pct"/>
            <w:vMerge/>
            <w:vAlign w:val="center"/>
            <w:hideMark/>
          </w:tcPr>
          <w:p w14:paraId="5C6B28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60A09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1220,1256</w:t>
            </w:r>
          </w:p>
        </w:tc>
      </w:tr>
      <w:tr w:rsidR="00AC6D34" w14:paraId="062A97DE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442940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D9287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959B9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02275A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3AB967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5CA25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671F83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3F0C0D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4C5C4B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0BDBF4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034AA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4F7E36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80A82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1224,1260</w:t>
            </w:r>
          </w:p>
        </w:tc>
      </w:tr>
      <w:tr w:rsidR="00AC6D34" w14:paraId="7A99DA1F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B10CC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E91AF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75F49C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44145A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BDCB8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311" w:type="pct"/>
            <w:vMerge/>
            <w:vAlign w:val="center"/>
            <w:hideMark/>
          </w:tcPr>
          <w:p w14:paraId="3D9618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422DC3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70AF9E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1C64E1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53362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F6307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vMerge/>
            <w:vAlign w:val="center"/>
            <w:hideMark/>
          </w:tcPr>
          <w:p w14:paraId="1522B0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6ED849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404</w:t>
            </w:r>
          </w:p>
        </w:tc>
      </w:tr>
      <w:tr w:rsidR="00AC6D34" w14:paraId="09B4F52D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B51D8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DE640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5426A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00D75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F52EA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AF61C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73" w:type="pct"/>
            <w:vMerge/>
            <w:vAlign w:val="center"/>
            <w:hideMark/>
          </w:tcPr>
          <w:p w14:paraId="0EB7BE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3A221B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/>
            <w:vAlign w:val="center"/>
            <w:hideMark/>
          </w:tcPr>
          <w:p w14:paraId="497A31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6FBB31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7B69C0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231A11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3A3120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368</w:t>
            </w:r>
          </w:p>
        </w:tc>
      </w:tr>
      <w:tr w:rsidR="00AC6D34" w14:paraId="4A5B60A1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7E2E66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50F30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2BD2A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E060F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7983ED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530C8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4B81F4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538F2A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366023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7.02</w:t>
            </w:r>
          </w:p>
        </w:tc>
        <w:tc>
          <w:tcPr>
            <w:tcW w:w="302" w:type="pct"/>
            <w:vMerge/>
            <w:vAlign w:val="center"/>
            <w:hideMark/>
          </w:tcPr>
          <w:p w14:paraId="21420C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DE4AB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14.04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  <w:hideMark/>
          </w:tcPr>
          <w:p w14:paraId="489867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9D98F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1541</w:t>
            </w:r>
          </w:p>
        </w:tc>
      </w:tr>
      <w:tr w:rsidR="00AC6D34" w14:paraId="01E2A554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E96CA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9DB75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34578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3B2213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56050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AF5D6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443DF9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14:paraId="189574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38AFBA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88E4B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16007C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vMerge/>
            <w:vAlign w:val="center"/>
            <w:hideMark/>
          </w:tcPr>
          <w:p w14:paraId="2BA8BA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03196F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1540</w:t>
            </w:r>
          </w:p>
        </w:tc>
      </w:tr>
      <w:tr w:rsidR="00AC6D34" w14:paraId="77E1B7FD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6EED2E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C1181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6690F3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61D80B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383CD7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115F3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73" w:type="pct"/>
            <w:vMerge/>
            <w:vAlign w:val="center"/>
            <w:hideMark/>
          </w:tcPr>
          <w:p w14:paraId="12252F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378C61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F74AF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02" w:type="pct"/>
            <w:vMerge/>
            <w:vAlign w:val="center"/>
            <w:hideMark/>
          </w:tcPr>
          <w:p w14:paraId="5A818C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36F3FC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9302C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83156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956</w:t>
            </w:r>
          </w:p>
        </w:tc>
      </w:tr>
      <w:tr w:rsidR="00AC6D34" w14:paraId="3F35DAFB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295C4D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51943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454E57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14" w:type="pct"/>
            <w:vMerge w:val="restart"/>
            <w:shd w:val="clear" w:color="auto" w:fill="auto"/>
            <w:vAlign w:val="center"/>
            <w:hideMark/>
          </w:tcPr>
          <w:p w14:paraId="698CE7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5D95AC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311" w:type="pct"/>
            <w:vMerge/>
            <w:vAlign w:val="center"/>
            <w:hideMark/>
          </w:tcPr>
          <w:p w14:paraId="520FA3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 w:val="restart"/>
            <w:shd w:val="clear" w:color="auto" w:fill="auto"/>
            <w:vAlign w:val="center"/>
            <w:hideMark/>
          </w:tcPr>
          <w:p w14:paraId="3D040A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14:paraId="5F1312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79A9A4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  <w:hideMark/>
          </w:tcPr>
          <w:p w14:paraId="7C0804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14:paraId="5A9BEB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AA0C2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7460C3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668,680</w:t>
            </w:r>
          </w:p>
        </w:tc>
      </w:tr>
      <w:tr w:rsidR="00AC6D34" w14:paraId="3A7E3477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01E93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00B42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AF390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vAlign w:val="center"/>
            <w:hideMark/>
          </w:tcPr>
          <w:p w14:paraId="7CEAFE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5E2B79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4F2BB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14:paraId="2EFE65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  <w:hideMark/>
          </w:tcPr>
          <w:p w14:paraId="7081C9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pct"/>
            <w:vMerge/>
            <w:vAlign w:val="center"/>
            <w:hideMark/>
          </w:tcPr>
          <w:p w14:paraId="3E2908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/>
            <w:vAlign w:val="center"/>
            <w:hideMark/>
          </w:tcPr>
          <w:p w14:paraId="4742CC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689FCD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5935B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113507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696</w:t>
            </w:r>
          </w:p>
        </w:tc>
      </w:tr>
      <w:tr w:rsidR="00AC6D34" w14:paraId="3E29EB9F" w14:textId="77777777" w:rsidTr="00AC6D34">
        <w:trPr>
          <w:trHeight w:val="280"/>
        </w:trPr>
        <w:tc>
          <w:tcPr>
            <w:tcW w:w="409" w:type="pct"/>
            <w:vMerge/>
            <w:vAlign w:val="center"/>
            <w:hideMark/>
          </w:tcPr>
          <w:p w14:paraId="16AF8E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67FA93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12EA14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39280E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0C44C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11" w:type="pct"/>
            <w:vMerge/>
            <w:vAlign w:val="center"/>
            <w:hideMark/>
          </w:tcPr>
          <w:p w14:paraId="15C663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6DF3B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28" w:type="pct"/>
            <w:vMerge/>
            <w:vAlign w:val="center"/>
            <w:hideMark/>
          </w:tcPr>
          <w:p w14:paraId="6CFD97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57ACB1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1714FB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14:paraId="1AFDC7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4DF64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14:paraId="5926BC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958</w:t>
            </w:r>
          </w:p>
        </w:tc>
      </w:tr>
    </w:tbl>
    <w:p w14:paraId="6BCFEB2F" w14:textId="045A977F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0A238667" w14:textId="60099CC4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506B30FF" w14:textId="2C3F0EB2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70BC5FEA" w14:textId="543D5824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0CAF5A35" w14:textId="386AB55C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90B085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74C7AE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C14B734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1C52F50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4B4FFB5" w14:textId="2EB6D461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7.1.3.1.2 - 2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4F3F7A13" wp14:editId="20B3D9CA">
            <wp:extent cx="8489950" cy="5365750"/>
            <wp:effectExtent l="0" t="0" r="6350" b="6350"/>
            <wp:docPr id="55063743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28EF4" w14:textId="77777777" w:rsidR="00CD435E" w:rsidRDefault="00CD435E">
      <w:pPr>
        <w:jc w:val="center"/>
        <w:rPr>
          <w:b/>
          <w:bCs/>
        </w:rPr>
      </w:pPr>
    </w:p>
    <w:p w14:paraId="08F31C6E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196701D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DEB0ACE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 w:hint="eastAsia"/>
          <w:b/>
          <w:bCs/>
        </w:rPr>
        <w:t>7.1.3.1.2 - 2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1445"/>
        <w:gridCol w:w="1422"/>
        <w:gridCol w:w="871"/>
        <w:gridCol w:w="749"/>
        <w:gridCol w:w="869"/>
        <w:gridCol w:w="846"/>
        <w:gridCol w:w="923"/>
        <w:gridCol w:w="1184"/>
        <w:gridCol w:w="997"/>
        <w:gridCol w:w="1184"/>
        <w:gridCol w:w="1323"/>
        <w:gridCol w:w="1320"/>
      </w:tblGrid>
      <w:tr w:rsidR="00AC6D34" w14:paraId="31736E74" w14:textId="77777777" w:rsidTr="00AC6D34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1D0A5B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TDL-D, device 1, non-coherent</w:t>
            </w:r>
          </w:p>
        </w:tc>
      </w:tr>
      <w:tr w:rsidR="00AC6D34" w14:paraId="0B942C3A" w14:textId="77777777" w:rsidTr="00AC6D34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346115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AC6D34" w14:paraId="30F6B533" w14:textId="77777777" w:rsidTr="00AC6D34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4E7166D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6F8321A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16" w:type="pct"/>
            <w:shd w:val="clear" w:color="D9E1F2" w:fill="D9E1F2"/>
            <w:noWrap/>
            <w:vAlign w:val="center"/>
            <w:hideMark/>
          </w:tcPr>
          <w:p w14:paraId="14AF759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2A3FCF7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6D05FFDC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22" w:type="pct"/>
            <w:shd w:val="clear" w:color="D9E1F2" w:fill="D9E1F2"/>
            <w:noWrap/>
            <w:vAlign w:val="center"/>
            <w:hideMark/>
          </w:tcPr>
          <w:p w14:paraId="1A3584A6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122E932C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41" w:type="pct"/>
            <w:shd w:val="clear" w:color="D9E1F2" w:fill="D9E1F2"/>
            <w:noWrap/>
            <w:vAlign w:val="center"/>
            <w:hideMark/>
          </w:tcPr>
          <w:p w14:paraId="1FD0C1AC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26A2B04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4A51C154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3D728111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6CCE42F0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3FEAE241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0D293649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03923A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BD533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D24FD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F0AEA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0E07E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F6A24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5FF4E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5E6320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BD9CA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D2D71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36BA0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3075D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A97C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657</w:t>
            </w:r>
          </w:p>
        </w:tc>
      </w:tr>
      <w:tr w:rsidR="00AC6D34" w14:paraId="7B86303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11440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10C67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3DCD6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A2266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4B926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E161F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1B977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3331D0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191269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2769E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BABD3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9D4C3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5254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665</w:t>
            </w:r>
          </w:p>
        </w:tc>
      </w:tr>
      <w:tr w:rsidR="00AC6D34" w14:paraId="40B860A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5F43B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58EB9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2F6614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A3173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6200C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6928D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F3D0D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44451B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A3514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1593B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75AA8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1C0637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57E13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326</w:t>
            </w:r>
          </w:p>
        </w:tc>
      </w:tr>
      <w:tr w:rsidR="00AC6D34" w14:paraId="4C0ED82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C607F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D0F9C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/>
            <w:vAlign w:val="center"/>
            <w:hideMark/>
          </w:tcPr>
          <w:p w14:paraId="7AFDE1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8C46E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D47A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322" w:type="pct"/>
            <w:vMerge/>
            <w:vAlign w:val="center"/>
            <w:hideMark/>
          </w:tcPr>
          <w:p w14:paraId="4C6DE3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EBFE6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2FD78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1001F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/>
            <w:vAlign w:val="center"/>
            <w:hideMark/>
          </w:tcPr>
          <w:p w14:paraId="1CC221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E8110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64B5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8D5B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362</w:t>
            </w:r>
          </w:p>
        </w:tc>
      </w:tr>
      <w:tr w:rsidR="00AC6D34" w14:paraId="62E9F22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86D8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01D8D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16" w:type="pct"/>
            <w:vMerge/>
            <w:vAlign w:val="center"/>
            <w:hideMark/>
          </w:tcPr>
          <w:p w14:paraId="08D3E8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4790F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635A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322" w:type="pct"/>
            <w:vMerge/>
            <w:vAlign w:val="center"/>
            <w:hideMark/>
          </w:tcPr>
          <w:p w14:paraId="458B83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43FBA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BF428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0C120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C0666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C9108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30F2B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08C1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290</w:t>
            </w:r>
          </w:p>
        </w:tc>
      </w:tr>
      <w:tr w:rsidR="00AC6D34" w14:paraId="6566726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3FC07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6AB51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  <w:hideMark/>
          </w:tcPr>
          <w:p w14:paraId="656104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5E6D9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43683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322" w:type="pct"/>
            <w:vMerge/>
            <w:vAlign w:val="center"/>
            <w:hideMark/>
          </w:tcPr>
          <w:p w14:paraId="0A7297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91A41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F4887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C8734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  <w:hideMark/>
          </w:tcPr>
          <w:p w14:paraId="39F8E1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BEF5C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8BA21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9DA2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308</w:t>
            </w:r>
          </w:p>
        </w:tc>
      </w:tr>
      <w:tr w:rsidR="00AC6D34" w14:paraId="54FF9F0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6409F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825A5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/>
            <w:vAlign w:val="center"/>
            <w:hideMark/>
          </w:tcPr>
          <w:p w14:paraId="774C25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F478A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68D93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-6.6</w:t>
            </w:r>
          </w:p>
        </w:tc>
        <w:tc>
          <w:tcPr>
            <w:tcW w:w="322" w:type="pct"/>
            <w:vMerge/>
            <w:vAlign w:val="center"/>
            <w:hideMark/>
          </w:tcPr>
          <w:p w14:paraId="70541E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6260F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D3DA9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1A8DC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  <w:hideMark/>
          </w:tcPr>
          <w:p w14:paraId="661ADE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FD246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0E54C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A236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344</w:t>
            </w:r>
          </w:p>
        </w:tc>
      </w:tr>
      <w:tr w:rsidR="00AC6D34" w14:paraId="4E09D22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D85C7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03918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97CE9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8212F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C38F0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F681D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83077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765DF2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D3B92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  <w:hideMark/>
          </w:tcPr>
          <w:p w14:paraId="4164C7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244A2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2B4C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E2720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1343</w:t>
            </w:r>
          </w:p>
        </w:tc>
      </w:tr>
      <w:tr w:rsidR="00AC6D34" w14:paraId="266404B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9CF4B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086BB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BD320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D8DA9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EA542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50332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6B798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C5201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12264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F7A5C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42E60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22C32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48ED3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1351</w:t>
            </w:r>
          </w:p>
        </w:tc>
      </w:tr>
      <w:tr w:rsidR="00AC6D34" w14:paraId="4C88D6F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6148E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D9E73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2C35B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B90E2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05E39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22" w:type="pct"/>
            <w:vMerge/>
            <w:vAlign w:val="center"/>
            <w:hideMark/>
          </w:tcPr>
          <w:p w14:paraId="59CEC6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CAA67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vMerge/>
            <w:vAlign w:val="center"/>
            <w:hideMark/>
          </w:tcPr>
          <w:p w14:paraId="605CC6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23C56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FC46C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D7E64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4D079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DF45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124</w:t>
            </w:r>
          </w:p>
        </w:tc>
      </w:tr>
      <w:tr w:rsidR="00AC6D34" w14:paraId="38D7D0B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8AB1F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7D858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1C3DA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18F44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05186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29C5A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347D9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6660B2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269AB2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7CC15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B6C89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DE4BA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DE9A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</w:t>
            </w:r>
          </w:p>
        </w:tc>
      </w:tr>
      <w:tr w:rsidR="00AC6D34" w14:paraId="469E4D7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A6E08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A56FC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76112D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BFA6F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8C57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322" w:type="pct"/>
            <w:vMerge/>
            <w:vAlign w:val="center"/>
            <w:hideMark/>
          </w:tcPr>
          <w:p w14:paraId="20113F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0B328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04320C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0F187E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9BE8E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E621E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540D9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F705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1509</w:t>
            </w:r>
          </w:p>
        </w:tc>
      </w:tr>
      <w:tr w:rsidR="00AC6D34" w14:paraId="56EA049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20FBA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06853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6D454A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658E9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1106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6437F0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106F1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12602A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E49D1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0E988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A1EE8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6ECD8A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E49F9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238</w:t>
            </w:r>
          </w:p>
        </w:tc>
      </w:tr>
      <w:tr w:rsidR="00AC6D34" w14:paraId="0910395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ABF51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8962A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43EA7B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5804F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66F67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AE2CF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5A5082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5DAB77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62418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1D89E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E3280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6FFD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D5F38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625</w:t>
            </w:r>
          </w:p>
        </w:tc>
      </w:tr>
      <w:tr w:rsidR="00AC6D34" w14:paraId="49A888F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E74D5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33E35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48596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3F42C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94F5C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49187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E105A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346299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59729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3162A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61" w:type="pct"/>
            <w:vMerge/>
            <w:vAlign w:val="center"/>
            <w:hideMark/>
          </w:tcPr>
          <w:p w14:paraId="1462CD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D748F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BBCEB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649</w:t>
            </w:r>
          </w:p>
        </w:tc>
      </w:tr>
      <w:tr w:rsidR="00AC6D34" w14:paraId="3824A20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19BEB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593A6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7C5A45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E1967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F9767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0E6FA6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6C56C8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85866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264B6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CC796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FEC17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6F45F4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9B0A1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242</w:t>
            </w:r>
          </w:p>
        </w:tc>
      </w:tr>
      <w:tr w:rsidR="00AC6D34" w14:paraId="264642D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69B0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1B742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E6C22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58068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A3494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E2F8C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212E79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EEA6E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29B8B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431DB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7D185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3BFD49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F02B7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737</w:t>
            </w:r>
          </w:p>
        </w:tc>
      </w:tr>
      <w:tr w:rsidR="00AC6D34" w14:paraId="26BF8EA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7E81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04583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45C1D9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8C791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B18EC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63A6C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A7364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7EEC5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E29B4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10757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1A293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4FC3F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12C2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723</w:t>
            </w:r>
          </w:p>
        </w:tc>
      </w:tr>
      <w:tr w:rsidR="00AC6D34" w14:paraId="739FFC8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DD012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26497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7811C8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D512D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5116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7E23D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1D6DC0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6858D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C8134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3CC65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368FE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DEF96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B771C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234</w:t>
            </w:r>
          </w:p>
        </w:tc>
      </w:tr>
      <w:tr w:rsidR="00AC6D34" w14:paraId="6162748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BA8F4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BB146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AD75C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31390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098EA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4.03</w:t>
            </w:r>
          </w:p>
        </w:tc>
        <w:tc>
          <w:tcPr>
            <w:tcW w:w="322" w:type="pct"/>
            <w:vMerge/>
            <w:vAlign w:val="center"/>
            <w:hideMark/>
          </w:tcPr>
          <w:p w14:paraId="357AA3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CE9DC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2CFAB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3F811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EC58A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B674F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512F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68C59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1345</w:t>
            </w:r>
          </w:p>
        </w:tc>
      </w:tr>
      <w:tr w:rsidR="00AC6D34" w14:paraId="37DC7AA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91CFE9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85FAC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96541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C8A2A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B8428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80441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63F3E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3400F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BA9DB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E69A0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5515A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08FB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9F57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1353</w:t>
            </w:r>
          </w:p>
        </w:tc>
      </w:tr>
      <w:tr w:rsidR="00AC6D34" w14:paraId="5E8CC18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05916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4BC61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9EDAD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E27C7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713B1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322" w:type="pct"/>
            <w:vMerge/>
            <w:vAlign w:val="center"/>
            <w:hideMark/>
          </w:tcPr>
          <w:p w14:paraId="799122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FD74D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11BB03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E8B36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  <w:hideMark/>
          </w:tcPr>
          <w:p w14:paraId="4DBDCD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57951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27FA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BF0E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1501</w:t>
            </w:r>
          </w:p>
        </w:tc>
      </w:tr>
      <w:tr w:rsidR="00AC6D34" w14:paraId="648A7ED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8E845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1B8B5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16" w:type="pct"/>
            <w:vMerge/>
            <w:vAlign w:val="center"/>
            <w:hideMark/>
          </w:tcPr>
          <w:p w14:paraId="0606B8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AE0B4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8806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-0.2</w:t>
            </w:r>
          </w:p>
        </w:tc>
        <w:tc>
          <w:tcPr>
            <w:tcW w:w="322" w:type="pct"/>
            <w:vMerge/>
            <w:vAlign w:val="center"/>
            <w:hideMark/>
          </w:tcPr>
          <w:p w14:paraId="626603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EA4DF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62684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EBDF3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11" w:type="pct"/>
            <w:vMerge/>
            <w:vAlign w:val="center"/>
            <w:hideMark/>
          </w:tcPr>
          <w:p w14:paraId="384227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CE010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D3F0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C21A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1489</w:t>
            </w:r>
          </w:p>
        </w:tc>
      </w:tr>
      <w:tr w:rsidR="00AC6D34" w14:paraId="49A9297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31C9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0FB50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6" w:type="pct"/>
            <w:vMerge/>
            <w:vAlign w:val="center"/>
            <w:hideMark/>
          </w:tcPr>
          <w:p w14:paraId="4448D8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994AF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82A46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/>
            <w:vAlign w:val="center"/>
            <w:hideMark/>
          </w:tcPr>
          <w:p w14:paraId="28D26D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BB379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F3D33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9FA1C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  <w:hideMark/>
          </w:tcPr>
          <w:p w14:paraId="5B23C4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63240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0E0E7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F1F2A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1475</w:t>
            </w:r>
          </w:p>
        </w:tc>
      </w:tr>
      <w:tr w:rsidR="00AC6D34" w14:paraId="020738B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9A7D7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6FC6D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0D1426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915E1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767A6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E7638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86430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69D9A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73CA7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CE5FC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E2413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909C0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61C2D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1473</w:t>
            </w:r>
          </w:p>
        </w:tc>
      </w:tr>
      <w:tr w:rsidR="00AC6D34" w14:paraId="5C9194D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A178B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46141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420D25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D5319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8126C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22" w:type="pct"/>
            <w:vMerge/>
            <w:vAlign w:val="center"/>
            <w:hideMark/>
          </w:tcPr>
          <w:p w14:paraId="05DFE5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9647E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1F5D36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5F709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124C1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  <w:hideMark/>
          </w:tcPr>
          <w:p w14:paraId="7A1B49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3E66E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A369F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717,729</w:t>
            </w:r>
          </w:p>
        </w:tc>
      </w:tr>
      <w:tr w:rsidR="00AC6D34" w14:paraId="419B40F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808D8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65EB8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ADF68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7C7B4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36317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B8BE3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0A1A1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3BB77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9D598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24983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9358E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69FD3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78CE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721</w:t>
            </w:r>
          </w:p>
        </w:tc>
      </w:tr>
      <w:tr w:rsidR="00AC6D34" w14:paraId="20C407E9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7C190F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87D99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57F6D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4902E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A560D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-1.2</w:t>
            </w:r>
          </w:p>
        </w:tc>
        <w:tc>
          <w:tcPr>
            <w:tcW w:w="322" w:type="pct"/>
            <w:vMerge/>
            <w:vAlign w:val="center"/>
            <w:hideMark/>
          </w:tcPr>
          <w:p w14:paraId="3247DF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A4D0D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904BF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63590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FEF26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4ACC4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vMerge/>
            <w:vAlign w:val="center"/>
            <w:hideMark/>
          </w:tcPr>
          <w:p w14:paraId="22EAC9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530A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1433</w:t>
            </w:r>
          </w:p>
        </w:tc>
      </w:tr>
      <w:tr w:rsidR="00AC6D34" w14:paraId="1D27A87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B7049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DBA64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/>
            <w:vAlign w:val="center"/>
            <w:hideMark/>
          </w:tcPr>
          <w:p w14:paraId="32A796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239F8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4FB1A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322" w:type="pct"/>
            <w:vMerge/>
            <w:vAlign w:val="center"/>
            <w:hideMark/>
          </w:tcPr>
          <w:p w14:paraId="103B2C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925FE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1A892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B17C5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A1345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05416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E438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4F09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1432</w:t>
            </w:r>
          </w:p>
        </w:tc>
      </w:tr>
      <w:tr w:rsidR="00AC6D34" w14:paraId="5034E1F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57638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35A5A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C3CB5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FF8C7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61B6E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/>
            <w:vAlign w:val="center"/>
            <w:hideMark/>
          </w:tcPr>
          <w:p w14:paraId="5557BC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1F31D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06C467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7C1AF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C6ECE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1F4E0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A615D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43A00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653</w:t>
            </w:r>
          </w:p>
        </w:tc>
      </w:tr>
      <w:tr w:rsidR="00AC6D34" w14:paraId="6BFD776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7CE97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BA64F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64333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B288E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DE260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091BC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1FE2B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4EC965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1F39A2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11C81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DA622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97FE1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03B9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661</w:t>
            </w:r>
          </w:p>
        </w:tc>
      </w:tr>
      <w:tr w:rsidR="00AC6D34" w14:paraId="507FB08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5DB4F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9958A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78E441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vMerge/>
            <w:vAlign w:val="center"/>
            <w:hideMark/>
          </w:tcPr>
          <w:p w14:paraId="67B031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750D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E95AB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D38A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648384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47CF7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93AA2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9864D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00694B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7F80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317</w:t>
            </w:r>
          </w:p>
        </w:tc>
      </w:tr>
      <w:tr w:rsidR="00AC6D34" w14:paraId="0B7A7A0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DA4C2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4BEDC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92AE7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E0FE4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2C1FE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-1.13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73B25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322A8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33B1EF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C3FC7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5D418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4CAC1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5D30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F09F1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1431</w:t>
            </w:r>
          </w:p>
        </w:tc>
      </w:tr>
      <w:tr w:rsidR="00AC6D34" w14:paraId="28E67BF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4A91A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65F93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BA9DE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EC128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34167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F1997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3D82F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79013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D37C3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11" w:type="pct"/>
            <w:vMerge/>
            <w:vAlign w:val="center"/>
            <w:hideMark/>
          </w:tcPr>
          <w:p w14:paraId="7F6030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8419B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7EC39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C6926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1430</w:t>
            </w:r>
          </w:p>
        </w:tc>
      </w:tr>
      <w:tr w:rsidR="00AC6D34" w14:paraId="3E38642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2DD2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2036F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8C822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0DA04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DFF2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875F0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FA823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507698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0D2E3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55C32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D0554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708AAB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E034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353</w:t>
            </w:r>
          </w:p>
        </w:tc>
      </w:tr>
      <w:tr w:rsidR="00AC6D34" w14:paraId="7B64734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46813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7C79A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  <w:hideMark/>
          </w:tcPr>
          <w:p w14:paraId="3F906A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263736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4ECD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322" w:type="pct"/>
            <w:vMerge/>
            <w:vAlign w:val="center"/>
            <w:hideMark/>
          </w:tcPr>
          <w:p w14:paraId="562899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E87AA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59E57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69BDE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4A5F6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DEF5E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0EFC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00EB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299</w:t>
            </w:r>
          </w:p>
        </w:tc>
      </w:tr>
      <w:tr w:rsidR="00AC6D34" w14:paraId="4744681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7A6E1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828B7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/>
            <w:vAlign w:val="center"/>
            <w:hideMark/>
          </w:tcPr>
          <w:p w14:paraId="0D1716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9C660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A74A7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-10.1</w:t>
            </w:r>
          </w:p>
        </w:tc>
        <w:tc>
          <w:tcPr>
            <w:tcW w:w="322" w:type="pct"/>
            <w:vMerge/>
            <w:vAlign w:val="center"/>
            <w:hideMark/>
          </w:tcPr>
          <w:p w14:paraId="4844CC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25452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7F890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5CC9A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  <w:hideMark/>
          </w:tcPr>
          <w:p w14:paraId="355001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94661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1C90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DA49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335</w:t>
            </w:r>
          </w:p>
        </w:tc>
      </w:tr>
      <w:tr w:rsidR="00AC6D34" w14:paraId="1B74043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659E0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1176C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AA264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30665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77F79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-3.65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0569B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59037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58AD3C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8E7B8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  <w:hideMark/>
          </w:tcPr>
          <w:p w14:paraId="3C9EBB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07DC1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7ABC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AE65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1342</w:t>
            </w:r>
          </w:p>
        </w:tc>
      </w:tr>
      <w:tr w:rsidR="00AC6D34" w14:paraId="6A8DF7E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CD1B0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36A43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EB13E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0C6B5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21AAA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41460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CC18B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811A4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7EB93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3849A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11CF7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626D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E18DA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1350</w:t>
            </w:r>
          </w:p>
        </w:tc>
      </w:tr>
      <w:tr w:rsidR="00AC6D34" w14:paraId="049D09C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36C63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03359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5D0EE8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FE7BD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597A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-7.3</w:t>
            </w:r>
          </w:p>
        </w:tc>
        <w:tc>
          <w:tcPr>
            <w:tcW w:w="322" w:type="pct"/>
            <w:vMerge/>
            <w:vAlign w:val="center"/>
            <w:hideMark/>
          </w:tcPr>
          <w:p w14:paraId="3BB58E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F3041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3956F2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5798BE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9DD46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8F599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10AF8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FCAD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1508</w:t>
            </w:r>
          </w:p>
        </w:tc>
      </w:tr>
      <w:tr w:rsidR="00AC6D34" w14:paraId="72D0FEA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78CAB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8EAF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1EFBA4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6E9E3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D816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0DF00E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4D7724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6EB88D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906B3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1263E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3319B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61374E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D7E7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239</w:t>
            </w:r>
          </w:p>
        </w:tc>
      </w:tr>
      <w:tr w:rsidR="00AC6D34" w14:paraId="0DA1A29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6C59D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63C67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64F0C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1A729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4FCC5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02E69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F81B1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0D7608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42931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B5789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8519F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E6B9F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C2EA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1558</w:t>
            </w:r>
          </w:p>
        </w:tc>
      </w:tr>
      <w:tr w:rsidR="00AC6D34" w14:paraId="5C6A8BA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CE779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71B23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73213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726E5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A3C17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E70D7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A04F8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BBFA9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2DE94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FECC2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8E19D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27075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69E4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1559</w:t>
            </w:r>
          </w:p>
        </w:tc>
      </w:tr>
      <w:tr w:rsidR="00AC6D34" w14:paraId="6743306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E7BF3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44629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42BC1F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60355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8FBF2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48D01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08E858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26A690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F0F9C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500AC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5F73B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68C374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D63C3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621</w:t>
            </w:r>
          </w:p>
        </w:tc>
      </w:tr>
      <w:tr w:rsidR="00AC6D34" w14:paraId="4DE88A9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7A482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D2EA9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21D5D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B9D65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05220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9C2E2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4780E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7CDBF7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DA0C8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C411A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61" w:type="pct"/>
            <w:vMerge/>
            <w:vAlign w:val="center"/>
            <w:hideMark/>
          </w:tcPr>
          <w:p w14:paraId="289DC5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7AB6C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802A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645</w:t>
            </w:r>
          </w:p>
        </w:tc>
      </w:tr>
      <w:tr w:rsidR="00AC6D34" w14:paraId="66AE6EA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D1A7B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C1049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7D036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9DA86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-3.14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F7974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-2.97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6169A0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C36D9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4F347A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B5958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D9BA0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67328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81" w:type="pct"/>
            <w:vMerge/>
            <w:vAlign w:val="center"/>
            <w:hideMark/>
          </w:tcPr>
          <w:p w14:paraId="3AF65F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C207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1561</w:t>
            </w:r>
          </w:p>
        </w:tc>
      </w:tr>
      <w:tr w:rsidR="00AC6D34" w14:paraId="4044386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CD752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B8FAE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21CC7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51137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094A2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117F7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F875B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6D51C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8B2F8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4F026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C0AF7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BCB97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7003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1562</w:t>
            </w:r>
          </w:p>
        </w:tc>
      </w:tr>
      <w:tr w:rsidR="00AC6D34" w14:paraId="29D2323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43459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74DEF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43D8F8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5D08E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0432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05164B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34F32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50635F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F5AA5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390B7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1ECDF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775694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9889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243</w:t>
            </w:r>
          </w:p>
        </w:tc>
      </w:tr>
      <w:tr w:rsidR="00AC6D34" w14:paraId="2A42B40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FDD90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1EEBF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F4184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F87D8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98AF7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348D3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5BEB08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2B6AC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50E3E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E8685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9A946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1DF95C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25C4E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736</w:t>
            </w:r>
          </w:p>
        </w:tc>
      </w:tr>
      <w:tr w:rsidR="00AC6D34" w14:paraId="5E4143B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C00B2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1C440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00F718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26340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4A7D5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5C58F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71CAA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1CEA9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03AAD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62F48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F01C8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6F7D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2EBE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722</w:t>
            </w:r>
          </w:p>
        </w:tc>
      </w:tr>
      <w:tr w:rsidR="00AC6D34" w14:paraId="207D8E5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8CFBF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4E38A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483728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72AA9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BB28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8FCB0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21148A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C2207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084BB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F2610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24575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AF88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0C64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235</w:t>
            </w:r>
          </w:p>
        </w:tc>
      </w:tr>
      <w:tr w:rsidR="00AC6D34" w14:paraId="060B234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BC98F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E9C4F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DA0F0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23382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D1E5A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-0.32</w:t>
            </w:r>
          </w:p>
        </w:tc>
        <w:tc>
          <w:tcPr>
            <w:tcW w:w="322" w:type="pct"/>
            <w:vMerge/>
            <w:vAlign w:val="center"/>
            <w:hideMark/>
          </w:tcPr>
          <w:p w14:paraId="6090F2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3AE79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77C9A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24EAC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F4D4F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3DE73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0A5D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B18A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1344</w:t>
            </w:r>
          </w:p>
        </w:tc>
      </w:tr>
      <w:tr w:rsidR="00AC6D34" w14:paraId="2BA8C6E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454C7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36959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B9A27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3F8FA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1ADA0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CF78A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F9351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1BCB6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FAB1A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22DB2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E1D44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C7B2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F1820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1352</w:t>
            </w:r>
          </w:p>
        </w:tc>
      </w:tr>
      <w:tr w:rsidR="00AC6D34" w14:paraId="032B34F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4E3AD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D79D9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6A447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766A9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8E06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22" w:type="pct"/>
            <w:vMerge/>
            <w:vAlign w:val="center"/>
            <w:hideMark/>
          </w:tcPr>
          <w:p w14:paraId="1B8CF6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9D3AB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1868CC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78BCE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  <w:hideMark/>
          </w:tcPr>
          <w:p w14:paraId="198031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608DD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D1D57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9A1E7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1500</w:t>
            </w:r>
          </w:p>
        </w:tc>
      </w:tr>
      <w:tr w:rsidR="00AC6D34" w14:paraId="7F1C603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B9B0E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69064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16" w:type="pct"/>
            <w:vMerge/>
            <w:vAlign w:val="center"/>
            <w:hideMark/>
          </w:tcPr>
          <w:p w14:paraId="1C6910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5AAB7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5ACB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322" w:type="pct"/>
            <w:vMerge/>
            <w:vAlign w:val="center"/>
            <w:hideMark/>
          </w:tcPr>
          <w:p w14:paraId="133A1F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7DC75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F8CDC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9E3F0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11" w:type="pct"/>
            <w:vMerge/>
            <w:vAlign w:val="center"/>
            <w:hideMark/>
          </w:tcPr>
          <w:p w14:paraId="388803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508E9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E1D1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F41EC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1488</w:t>
            </w:r>
          </w:p>
        </w:tc>
      </w:tr>
      <w:tr w:rsidR="00AC6D34" w14:paraId="7AFF429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EA428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AADB1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747513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A876F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8DDE0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322" w:type="pct"/>
            <w:vMerge/>
            <w:vAlign w:val="center"/>
            <w:hideMark/>
          </w:tcPr>
          <w:p w14:paraId="02F267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86B14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2EF330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2961A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/>
            <w:vAlign w:val="center"/>
            <w:hideMark/>
          </w:tcPr>
          <w:p w14:paraId="1390A8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F97AD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8F0D6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A6B21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</w:t>
            </w:r>
          </w:p>
        </w:tc>
      </w:tr>
      <w:tr w:rsidR="00AC6D34" w14:paraId="51C4DDC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AAD8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E4635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68E40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A52EB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A1FC8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05A32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F4A9E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2CB285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57BB7B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E8167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56FB8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A065D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36E3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</w:t>
            </w:r>
          </w:p>
        </w:tc>
      </w:tr>
      <w:tr w:rsidR="00AC6D34" w14:paraId="6E7A930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87E27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ABEBA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1FA79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113A2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94921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322" w:type="pct"/>
            <w:vMerge/>
            <w:vAlign w:val="center"/>
            <w:hideMark/>
          </w:tcPr>
          <w:p w14:paraId="258E89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84DD0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0C36D1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E1A1A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  <w:hideMark/>
          </w:tcPr>
          <w:p w14:paraId="3A693A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1EBC5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D13C1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9F607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1474</w:t>
            </w:r>
          </w:p>
        </w:tc>
      </w:tr>
      <w:tr w:rsidR="00AC6D34" w14:paraId="340113E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66A0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F2BE4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1ECB0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04B24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DCBA2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8350A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5CF6D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197DE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A4266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054A0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998AE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179D6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A1ADF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1472</w:t>
            </w:r>
          </w:p>
        </w:tc>
      </w:tr>
      <w:tr w:rsidR="00AC6D34" w14:paraId="223F62B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8664F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804CA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ADE2F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8E041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E2B85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66AC94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5CFA3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09CFE1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71B61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311" w:type="pct"/>
            <w:vMerge/>
            <w:vAlign w:val="center"/>
            <w:hideMark/>
          </w:tcPr>
          <w:p w14:paraId="408480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6432F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A90A2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A7B7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1549</w:t>
            </w:r>
          </w:p>
        </w:tc>
      </w:tr>
      <w:tr w:rsidR="00AC6D34" w14:paraId="30C4395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4B9BB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46674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98A624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CE855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81EE2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3F226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BBEE3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53D54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CD21D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3C5A6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09396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8F1B7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1AF2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1550</w:t>
            </w:r>
          </w:p>
        </w:tc>
      </w:tr>
      <w:tr w:rsidR="00AC6D34" w14:paraId="08D0951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2D93C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2E304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516" w:type="pct"/>
            <w:vMerge/>
            <w:vAlign w:val="center"/>
            <w:hideMark/>
          </w:tcPr>
          <w:p w14:paraId="2A35C9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C8940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878D3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0.28</w:t>
            </w:r>
          </w:p>
        </w:tc>
        <w:tc>
          <w:tcPr>
            <w:tcW w:w="322" w:type="pct"/>
            <w:vMerge/>
            <w:vAlign w:val="center"/>
            <w:hideMark/>
          </w:tcPr>
          <w:p w14:paraId="7E543A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05C6B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48E0C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8831B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311" w:type="pct"/>
            <w:vMerge/>
            <w:vAlign w:val="center"/>
            <w:hideMark/>
          </w:tcPr>
          <w:p w14:paraId="28B322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B3552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7B1B2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72746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1553</w:t>
            </w:r>
          </w:p>
        </w:tc>
      </w:tr>
      <w:tr w:rsidR="00AC6D34" w14:paraId="2CE4A23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4F3D5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94E2E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7682C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285B2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E2820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48443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12B99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0A10A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D14FE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97326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19549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7219A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369A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1552</w:t>
            </w:r>
          </w:p>
        </w:tc>
      </w:tr>
      <w:tr w:rsidR="00AC6D34" w14:paraId="70FBD7A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A2F1A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C0C0B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16" w:type="pct"/>
            <w:vMerge/>
            <w:vAlign w:val="center"/>
            <w:hideMark/>
          </w:tcPr>
          <w:p w14:paraId="5515036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2315D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ACF01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22" w:type="pct"/>
            <w:vMerge/>
            <w:vAlign w:val="center"/>
            <w:hideMark/>
          </w:tcPr>
          <w:p w14:paraId="526CDF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5CE09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C44C8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5DD9B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7.02</w:t>
            </w:r>
          </w:p>
        </w:tc>
        <w:tc>
          <w:tcPr>
            <w:tcW w:w="311" w:type="pct"/>
            <w:vMerge/>
            <w:vAlign w:val="center"/>
            <w:hideMark/>
          </w:tcPr>
          <w:p w14:paraId="119D57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C4530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14.04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55A8D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F73D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1555</w:t>
            </w:r>
          </w:p>
        </w:tc>
      </w:tr>
      <w:tr w:rsidR="00AC6D34" w14:paraId="548A2EF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88C50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9FFA2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F16C9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82DD0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0AD20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CCD39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8121A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99694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0D36A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9B4F0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D8690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E507F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38A1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1556</w:t>
            </w:r>
          </w:p>
        </w:tc>
      </w:tr>
      <w:tr w:rsidR="00AC6D34" w14:paraId="3000016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4390B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B738B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AAA31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E44D1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124E6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FAD6F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BA188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6EF7C1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1C734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22972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B23DF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A3E60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602AE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716,728</w:t>
            </w:r>
          </w:p>
        </w:tc>
      </w:tr>
      <w:tr w:rsidR="00AC6D34" w14:paraId="3A0C786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B423F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78095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AF311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9E144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1FDD4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1C5DB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E873A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4D0B5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5D997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78DB4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243D2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EF3CA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9B1EE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</w:tr>
    </w:tbl>
    <w:p w14:paraId="1EF382A2" w14:textId="7551CB24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756F7FF2" w14:textId="26121670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2A6F041B" w14:textId="575BBD06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6AD7DB4E" w14:textId="1F416290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335805AB" w14:textId="2D09C503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46F3993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A00A7B3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62E5C10" w14:textId="77777777" w:rsidR="00CD435E" w:rsidRDefault="00CD435E"/>
    <w:p w14:paraId="2B8EAA14" w14:textId="77777777" w:rsidR="00CD435E" w:rsidRDefault="00D865E9">
      <w:pPr>
        <w:pStyle w:val="Heading4"/>
      </w:pPr>
      <w:r>
        <w:rPr>
          <w:rFonts w:hint="eastAsia"/>
        </w:rPr>
        <w:t>7.1.3.2</w:t>
      </w:r>
      <w:r>
        <w:tab/>
      </w:r>
      <w:r>
        <w:rPr>
          <w:rFonts w:hint="eastAsia"/>
        </w:rPr>
        <w:t>Device 2a</w:t>
      </w:r>
    </w:p>
    <w:p w14:paraId="1B1F9A0F" w14:textId="77777777" w:rsidR="00CD435E" w:rsidRDefault="00D865E9">
      <w:pPr>
        <w:pStyle w:val="Heading5"/>
      </w:pPr>
      <w:r>
        <w:rPr>
          <w:rFonts w:hint="eastAsia"/>
        </w:rPr>
        <w:t>7.1.3.2.1</w:t>
      </w:r>
      <w:r>
        <w:tab/>
      </w:r>
      <w:r>
        <w:rPr>
          <w:rFonts w:hint="eastAsia"/>
        </w:rPr>
        <w:t>coherent</w:t>
      </w:r>
    </w:p>
    <w:p w14:paraId="2665EE4B" w14:textId="77777777" w:rsidR="00CD435E" w:rsidRDefault="00CD435E">
      <w:pPr>
        <w:rPr>
          <w:rFonts w:ascii="Times New Roman" w:hAnsi="Times New Roman" w:cs="Times New Roman"/>
          <w:sz w:val="20"/>
          <w:szCs w:val="20"/>
        </w:rPr>
      </w:pPr>
    </w:p>
    <w:p w14:paraId="2F73799B" w14:textId="77777777" w:rsidR="00CD435E" w:rsidRDefault="00CD435E"/>
    <w:p w14:paraId="7C0CF849" w14:textId="77777777" w:rsidR="00CD435E" w:rsidRDefault="00CD435E"/>
    <w:p w14:paraId="189E0594" w14:textId="77777777" w:rsidR="00CD435E" w:rsidRDefault="00CD435E"/>
    <w:p w14:paraId="0148B864" w14:textId="12E82CB5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7.1.3.2.1 - 1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063B5AC1" wp14:editId="405834A3">
            <wp:extent cx="8458200" cy="5365750"/>
            <wp:effectExtent l="0" t="0" r="0" b="6350"/>
            <wp:docPr id="77597332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67B9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FAAAAFD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7.1.3.2.1 - 1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1440"/>
        <w:gridCol w:w="1440"/>
        <w:gridCol w:w="866"/>
        <w:gridCol w:w="744"/>
        <w:gridCol w:w="852"/>
        <w:gridCol w:w="891"/>
        <w:gridCol w:w="907"/>
        <w:gridCol w:w="1184"/>
        <w:gridCol w:w="997"/>
        <w:gridCol w:w="1184"/>
        <w:gridCol w:w="1318"/>
        <w:gridCol w:w="1315"/>
      </w:tblGrid>
      <w:tr w:rsidR="00AC6D34" w14:paraId="785E64CC" w14:textId="77777777" w:rsidTr="00AC6D34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316E87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2a, coherent</w:t>
            </w:r>
          </w:p>
        </w:tc>
      </w:tr>
      <w:tr w:rsidR="00AC6D34" w14:paraId="3F6C9E1A" w14:textId="77777777" w:rsidTr="00AC6D34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584DE5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D2R LLS</w:t>
            </w:r>
          </w:p>
        </w:tc>
      </w:tr>
      <w:tr w:rsidR="00AC6D34" w14:paraId="58E30D0D" w14:textId="77777777" w:rsidTr="00AC6D34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44FA2EA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4CDC8306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429B6C86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5F9F275F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77B6476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18" w:type="pct"/>
            <w:shd w:val="clear" w:color="D9E1F2" w:fill="D9E1F2"/>
            <w:noWrap/>
            <w:vAlign w:val="center"/>
            <w:hideMark/>
          </w:tcPr>
          <w:p w14:paraId="26DEC0E5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4A9ACFC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  <w:hideMark/>
          </w:tcPr>
          <w:p w14:paraId="302112A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7FD56DF3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39E808F3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15AC2DE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096A4978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4D9143C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2F917BAA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197896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2211A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B03BA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92544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5AF5E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3C6DA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EC235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B832D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26DBF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758C4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37D20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248FC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1707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1599</w:t>
            </w:r>
          </w:p>
        </w:tc>
      </w:tr>
      <w:tr w:rsidR="00AC6D34" w14:paraId="5F293E2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B41E8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A8506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C4904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82BFA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A2679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10E58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E5EFA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CCE79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81CA2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D9F5F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61527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497A9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9438A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1613</w:t>
            </w:r>
          </w:p>
        </w:tc>
      </w:tr>
      <w:tr w:rsidR="00AC6D34" w14:paraId="47B909E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C42B3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5F261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E8080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2BCD2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0D8F5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E4282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8949F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28AFEE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064CC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5F6C6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719D5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152B9D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46C9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605</w:t>
            </w:r>
          </w:p>
        </w:tc>
      </w:tr>
      <w:tr w:rsidR="00AC6D34" w14:paraId="4FABA6F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0BCC3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4B7DD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CB9B6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B8F5A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58466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34A7B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B6616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675EE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54FF9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828E5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43E790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58CCC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57D36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602</w:t>
            </w:r>
          </w:p>
        </w:tc>
      </w:tr>
      <w:tr w:rsidR="00AC6D34" w14:paraId="3A78C51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7314B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9355A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ECE69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FB1DC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56A5F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CE0E4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ABBAB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5CBF43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08938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B3D29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46590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1767C3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2BA27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1597</w:t>
            </w:r>
          </w:p>
        </w:tc>
      </w:tr>
      <w:tr w:rsidR="00AC6D34" w14:paraId="1747C51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62CB8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CA189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C29E1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DAB50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04EEC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ED893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59EE2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B5D70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AA384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E0B979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DC360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B566C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D9A65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1609</w:t>
            </w:r>
          </w:p>
        </w:tc>
      </w:tr>
      <w:tr w:rsidR="00AC6D34" w14:paraId="0AD3979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76030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03C62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7985C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B29BB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AF844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175FB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64789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17B9F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E9E1A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27E32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E53FE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7766FB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4D3C2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94</w:t>
            </w:r>
          </w:p>
        </w:tc>
      </w:tr>
      <w:tr w:rsidR="00AC6D34" w14:paraId="10A4F2A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26B4B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94510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9983C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04C2C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56668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4D090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04209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0774E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C1CEA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  <w:hideMark/>
          </w:tcPr>
          <w:p w14:paraId="7C4C66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A1676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ACE1B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00D13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AC6D34" w14:paraId="51AF7F7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2FC98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F7BEC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0265B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A935F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2BA26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A61911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/>
            <w:vAlign w:val="center"/>
            <w:hideMark/>
          </w:tcPr>
          <w:p w14:paraId="0C0924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5C880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7F20E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C1BDD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40646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7FCB10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C36E9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179</w:t>
            </w:r>
          </w:p>
        </w:tc>
      </w:tr>
      <w:tr w:rsidR="00AC6D34" w14:paraId="1B01853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4B9EE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BFE3D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37E8B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8BD22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AECE6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D49B5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FB9A6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036F8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47F147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E424F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0F64F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45689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DA2D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182</w:t>
            </w:r>
          </w:p>
        </w:tc>
      </w:tr>
      <w:tr w:rsidR="00AC6D34" w14:paraId="201F94E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460FE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802F0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3C643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825BB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A30E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C7217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00DD8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E3AD0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158E3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A1F12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51D8C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6998C1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31A8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1159</w:t>
            </w:r>
          </w:p>
        </w:tc>
      </w:tr>
      <w:tr w:rsidR="00AC6D34" w14:paraId="6ED6BF1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69FA5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59276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EEAB3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D056E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47C6B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318" w:type="pct"/>
            <w:vMerge/>
            <w:vAlign w:val="center"/>
            <w:hideMark/>
          </w:tcPr>
          <w:p w14:paraId="143B00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6995F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34E82A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9BB69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5D4B8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CAC5B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4D22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93059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606</w:t>
            </w:r>
          </w:p>
        </w:tc>
      </w:tr>
      <w:tr w:rsidR="00AC6D34" w14:paraId="2DB399D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F6DB9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F6811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67752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A9F1C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51A80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4B3BB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E1E9B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7493E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FEA18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32C27D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A58FF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35425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E2006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607</w:t>
            </w:r>
          </w:p>
        </w:tc>
      </w:tr>
      <w:tr w:rsidR="00AC6D34" w14:paraId="0E3559B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225D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768A8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516E8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AE3BC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DBA57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0ADE3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9EF6E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16105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22D9E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B183F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C364C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1A31FD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C6F8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</w:tr>
      <w:tr w:rsidR="00AC6D34" w14:paraId="58F1F25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FBFC5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B1441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31392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0DEF7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4BD1C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6093E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BBDE3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EBF34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85FC8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  <w:hideMark/>
          </w:tcPr>
          <w:p w14:paraId="0DA003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EB534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8A186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7B229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AC6D34" w14:paraId="293BA23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4EC1E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1489B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97512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B499D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231FF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28.23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32DAB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A18B7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14367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1E11C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40C39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40963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274711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6CE9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487</w:t>
            </w:r>
          </w:p>
        </w:tc>
      </w:tr>
      <w:tr w:rsidR="00AC6D34" w14:paraId="110CB40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CB23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F2C00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61EC3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54D0B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7CE07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5FF42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CA05B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EE990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1492A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EF9FF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7D0DB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8811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908C8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514</w:t>
            </w:r>
          </w:p>
        </w:tc>
      </w:tr>
      <w:tr w:rsidR="00AC6D34" w14:paraId="3CF9DDC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F620E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FDB24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505A8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51C59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B9921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1C9B94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7A9EA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CA372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56C99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244E1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79B0F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2A3A8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94F7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1087</w:t>
            </w:r>
          </w:p>
        </w:tc>
      </w:tr>
      <w:tr w:rsidR="00AC6D34" w14:paraId="74AA0B4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8BEF3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08554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606C1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C45F4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2CEE9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46E91D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7812E4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7CE55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1B08B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3CDD96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BDA81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8A6DA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127F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1161</w:t>
            </w:r>
          </w:p>
        </w:tc>
      </w:tr>
      <w:tr w:rsidR="00AC6D34" w14:paraId="1A631F3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A7EA0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6DFE0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5B69F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A0530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432DB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1E0D2B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A3E1A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B9C4E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68A60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5B292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EBCEC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50D014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9BF49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1592</w:t>
            </w:r>
          </w:p>
        </w:tc>
      </w:tr>
      <w:tr w:rsidR="00AC6D34" w14:paraId="1004A68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7B24F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EB354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0C950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60F29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EAAA1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030272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FF94C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9F2E4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62D33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F0B00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41F76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605C5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7DB7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1081</w:t>
            </w:r>
          </w:p>
        </w:tc>
      </w:tr>
      <w:tr w:rsidR="00AC6D34" w14:paraId="60D4FFA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D7671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3F3B6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7A8EB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652F6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7D35E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2E700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72FBFE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86038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E52D4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0.53,5.72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AC1C3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15,150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66F4A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7.5,75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78BB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0ADA6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1153,1163</w:t>
            </w:r>
          </w:p>
        </w:tc>
      </w:tr>
      <w:tr w:rsidR="00AC6D34" w14:paraId="2F4A5A7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66176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40340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BDCF5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6CA6E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EEEBD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318" w:type="pct"/>
            <w:vMerge/>
            <w:vAlign w:val="center"/>
            <w:hideMark/>
          </w:tcPr>
          <w:p w14:paraId="37E3F5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4654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081B0D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0EDDA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FDE76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4825F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8A847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C1FE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603</w:t>
            </w:r>
          </w:p>
        </w:tc>
      </w:tr>
      <w:tr w:rsidR="00AC6D34" w14:paraId="093B038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27D49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B8989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6603D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52F62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5DAD7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78548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F3E33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2041F8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DECA1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9F19B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4E9C2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76D0A9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E1365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170</w:t>
            </w:r>
          </w:p>
        </w:tc>
      </w:tr>
      <w:tr w:rsidR="00AC6D34" w14:paraId="57D4D3D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80238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84792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CC99C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D7705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A0917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9E655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472A5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D56E5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29B606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73652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9FD57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71C7B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AB6F4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173</w:t>
            </w:r>
          </w:p>
        </w:tc>
      </w:tr>
      <w:tr w:rsidR="00AC6D34" w14:paraId="4986696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AD058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D05A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53BFC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95857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0E8E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126B02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E44FF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81BBF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B9EDF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8E5D4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41A55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14112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86443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1091</w:t>
            </w:r>
          </w:p>
        </w:tc>
      </w:tr>
      <w:tr w:rsidR="00AC6D34" w14:paraId="0BAD93A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4861E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83CF6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5B741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25FB9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D6CB3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1E38DA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61847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C78D3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24750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4DEB6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F0405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384B71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4192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604</w:t>
            </w:r>
          </w:p>
        </w:tc>
      </w:tr>
      <w:tr w:rsidR="00AC6D34" w14:paraId="7E08394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D06C2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75684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D1534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1995D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39C04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35BB9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0DC00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731803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B3816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1B999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83E87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51F1F0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9A946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188</w:t>
            </w:r>
          </w:p>
        </w:tc>
      </w:tr>
      <w:tr w:rsidR="00AC6D34" w14:paraId="493F224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C8B27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1771B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1788A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86B09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D5075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2A99E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0313F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C62DB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79553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6C0A8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7FE99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D6621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2210E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191</w:t>
            </w:r>
          </w:p>
        </w:tc>
      </w:tr>
      <w:tr w:rsidR="00AC6D34" w14:paraId="59F5AB8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612F1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FD27D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92149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D0255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D8531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9D954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186A3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53530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49FD2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25827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5AF77C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6E4F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9DD4D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1155</w:t>
            </w:r>
          </w:p>
        </w:tc>
      </w:tr>
      <w:tr w:rsidR="00AC6D34" w14:paraId="7ECA619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0C37E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6E2FB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6CDDC0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22E4E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83B5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318" w:type="pct"/>
            <w:vMerge/>
            <w:vAlign w:val="center"/>
            <w:hideMark/>
          </w:tcPr>
          <w:p w14:paraId="78DE18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B4E63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94819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E04F8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0FC657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70C2D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943D9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015F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1157</w:t>
            </w:r>
          </w:p>
        </w:tc>
      </w:tr>
      <w:tr w:rsidR="00AC6D34" w14:paraId="50CC7C1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50EAA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EBB8F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C82EC4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5B069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BBC81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9CAA0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D72C1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6649E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D182C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3818A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BB76F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7426F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B946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467</w:t>
            </w:r>
          </w:p>
        </w:tc>
      </w:tr>
      <w:tr w:rsidR="00AC6D34" w14:paraId="3BA9E16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FC0EA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6F105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76026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EA65B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F19C9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B4CB4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AC63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-2]</w:t>
            </w:r>
          </w:p>
        </w:tc>
        <w:tc>
          <w:tcPr>
            <w:tcW w:w="337" w:type="pct"/>
            <w:vMerge/>
            <w:vAlign w:val="center"/>
            <w:hideMark/>
          </w:tcPr>
          <w:p w14:paraId="6864AF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9BA17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3295D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4F49B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6EEA5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628C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471</w:t>
            </w:r>
          </w:p>
        </w:tc>
      </w:tr>
      <w:tr w:rsidR="00AC6D34" w14:paraId="6FCB4F0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F3870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34B45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9BBFC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BE1C6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7F05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318" w:type="pct"/>
            <w:vMerge/>
            <w:vAlign w:val="center"/>
            <w:hideMark/>
          </w:tcPr>
          <w:p w14:paraId="56FC22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1B287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591026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B8FA5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0D19E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4C40B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1FF499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5B445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1083</w:t>
            </w:r>
          </w:p>
        </w:tc>
      </w:tr>
      <w:tr w:rsidR="00AC6D34" w14:paraId="1121A04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5A3D1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8A075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1ED6C7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0A1EB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EDADF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318" w:type="pct"/>
            <w:vMerge/>
            <w:vAlign w:val="center"/>
            <w:hideMark/>
          </w:tcPr>
          <w:p w14:paraId="3DB0BC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034D8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673A9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E303D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7BA729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70265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1ECF4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6148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1085</w:t>
            </w:r>
          </w:p>
        </w:tc>
      </w:tr>
      <w:tr w:rsidR="00AC6D34" w14:paraId="47A1E60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20DA5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0892E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9BFB7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AF04F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03011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F1B4C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5626D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C0D90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F6769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D4031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2AE42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23A626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4DDAF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1595</w:t>
            </w:r>
          </w:p>
        </w:tc>
      </w:tr>
      <w:tr w:rsidR="00AC6D34" w14:paraId="7946B16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901E3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877BF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50511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E8138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E6B2E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0F56D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2881A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A728F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7F3E7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30E13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E1002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72A94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785F6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1605</w:t>
            </w:r>
          </w:p>
        </w:tc>
      </w:tr>
      <w:tr w:rsidR="00AC6D34" w14:paraId="66183C8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81096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F6CB3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823C8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FC165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96336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E256B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C8A98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BFE52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6B638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793DA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E312C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F7D3F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F4D8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1227,1263</w:t>
            </w:r>
          </w:p>
        </w:tc>
      </w:tr>
      <w:tr w:rsidR="00AC6D34" w14:paraId="5F983B0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AD6F2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32FF0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1333E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5E160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246BD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EEAD7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264C3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EA87B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09652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1D605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A8F7F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E0836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C1292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1229,1265</w:t>
            </w:r>
          </w:p>
        </w:tc>
      </w:tr>
      <w:tr w:rsidR="00AC6D34" w14:paraId="40E744D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E1DCE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897D0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326DB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4BE9F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FF602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BBFE2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B7379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8030D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583503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4C12A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18996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53E0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D823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207</w:t>
            </w:r>
          </w:p>
        </w:tc>
      </w:tr>
      <w:tr w:rsidR="00AC6D34" w14:paraId="7F899EE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3494A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DAEB2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1FD0E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40FD9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F0B0A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58DA7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6547A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1E441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CA427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09595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58850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8E2C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E49C7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203,205</w:t>
            </w:r>
          </w:p>
        </w:tc>
      </w:tr>
      <w:tr w:rsidR="00AC6D34" w14:paraId="5BA429E7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5DA10E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6B652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B98A6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A37F9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-12.6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068B9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CA6A9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0CB67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65C9B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9B9B3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42A67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/>
            <w:vAlign w:val="center"/>
            <w:hideMark/>
          </w:tcPr>
          <w:p w14:paraId="59C682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F9863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43AB7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1772</w:t>
            </w:r>
          </w:p>
        </w:tc>
      </w:tr>
      <w:tr w:rsidR="00AC6D34" w14:paraId="03DAB7B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3E871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7578C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4AF2E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FA763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3A320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41AB1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F1FA1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B95C3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B6770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A510F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2BCCB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/>
            <w:vAlign w:val="center"/>
            <w:hideMark/>
          </w:tcPr>
          <w:p w14:paraId="4FC8BE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3859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1786</w:t>
            </w:r>
          </w:p>
        </w:tc>
      </w:tr>
      <w:tr w:rsidR="00AC6D34" w14:paraId="3C66A5D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8C5B2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34D8C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11884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494B3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C780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B9FAD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7BD08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A099F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E318D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E015A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4FC9C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A1972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D4FE0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518</w:t>
            </w:r>
          </w:p>
        </w:tc>
      </w:tr>
      <w:tr w:rsidR="00AC6D34" w14:paraId="4544423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8F505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ADDAB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5022D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F8FB1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68C97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318" w:type="pct"/>
            <w:vMerge/>
            <w:vAlign w:val="center"/>
            <w:hideMark/>
          </w:tcPr>
          <w:p w14:paraId="7A90DA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22457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73912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385F3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/>
            <w:vAlign w:val="center"/>
            <w:hideMark/>
          </w:tcPr>
          <w:p w14:paraId="14E550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C5B09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B7A9D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9F4F4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599</w:t>
            </w:r>
          </w:p>
        </w:tc>
      </w:tr>
      <w:tr w:rsidR="00AC6D34" w14:paraId="7A85896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6ACEC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2EE77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179EF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DEB5E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9A505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AE079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09D98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8E55A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1C66A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3FE2B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18D5B7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9DDBE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EDA9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596</w:t>
            </w:r>
          </w:p>
        </w:tc>
      </w:tr>
      <w:tr w:rsidR="00AC6D34" w14:paraId="79433C0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F418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26AD3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734D0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03CEA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C04CC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F137A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93CA6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56D1F4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FA9A6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A648B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E3A78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641ACA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DF3D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1770</w:t>
            </w:r>
          </w:p>
        </w:tc>
      </w:tr>
      <w:tr w:rsidR="00AC6D34" w14:paraId="08A6B76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361FD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14163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49E7D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F4EC7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C492E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E9847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2F62A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8D5C6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C2C30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6572E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99870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820DC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BBF4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1782</w:t>
            </w:r>
          </w:p>
        </w:tc>
      </w:tr>
      <w:tr w:rsidR="00AC6D34" w14:paraId="6D05016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ED72F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039D1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517A0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67E92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0B804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E7F61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7D7C6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BE5D0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A8F93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11DD0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FCD59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53E934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A305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91</w:t>
            </w:r>
          </w:p>
        </w:tc>
      </w:tr>
      <w:tr w:rsidR="00AC6D34" w14:paraId="48189F9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413FC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DCA8E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EDAA8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58557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78AF4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8D628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AD733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CE56C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8814F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  <w:hideMark/>
          </w:tcPr>
          <w:p w14:paraId="43CF42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131A2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8341B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2171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</w:tr>
      <w:tr w:rsidR="00AC6D34" w14:paraId="158379F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3AE57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25D54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1894D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B76A0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10586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C186F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085E7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C19DB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7054F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1B78D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9A937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5BD373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1292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1158</w:t>
            </w:r>
          </w:p>
        </w:tc>
      </w:tr>
      <w:tr w:rsidR="00AC6D34" w14:paraId="0E77F17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EA41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8D757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843A1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59ACF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F0A1F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-6.3</w:t>
            </w:r>
          </w:p>
        </w:tc>
        <w:tc>
          <w:tcPr>
            <w:tcW w:w="318" w:type="pct"/>
            <w:vMerge/>
            <w:vAlign w:val="center"/>
            <w:hideMark/>
          </w:tcPr>
          <w:p w14:paraId="425FAA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B27A4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ADA02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89A98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DDB84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985B1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8EE25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1598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600</w:t>
            </w:r>
          </w:p>
        </w:tc>
      </w:tr>
      <w:tr w:rsidR="00AC6D34" w14:paraId="0F2C791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A7801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CD5C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95773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AF91D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1DB54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644E2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BB9DC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43C7F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FFCA6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1A8237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09111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856EE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18A9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601</w:t>
            </w:r>
          </w:p>
        </w:tc>
      </w:tr>
      <w:tr w:rsidR="00AC6D34" w14:paraId="3FE3A8F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82D06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2538C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A42BA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D047D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041E3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AB84D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B895C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1FB4A5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0448E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12ED2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C5B1B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/>
            <w:vAlign w:val="center"/>
            <w:hideMark/>
          </w:tcPr>
          <w:p w14:paraId="5E3B13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73AD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AC6D34" w14:paraId="59D409A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BD53B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E6908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E781E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1257C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621CD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9D500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B93B5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CB886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E01E2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  <w:hideMark/>
          </w:tcPr>
          <w:p w14:paraId="396469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C2172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A2F80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B6F59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</w:tr>
      <w:tr w:rsidR="00AC6D34" w14:paraId="42127AC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683F8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FD8B2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73588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BBDD1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C21848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CE729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B4164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6C62E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BF2A6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6E22A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D9073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69A63A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0F11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486</w:t>
            </w:r>
          </w:p>
        </w:tc>
      </w:tr>
      <w:tr w:rsidR="00AC6D34" w14:paraId="736C596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9FD34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1D512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6257C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71A35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3823C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651F0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08669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F91EA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BD8F9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DD67C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87037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40410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AFDBD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503</w:t>
            </w:r>
          </w:p>
        </w:tc>
      </w:tr>
      <w:tr w:rsidR="00AC6D34" w14:paraId="775EB98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EAFC8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AA99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3BCAD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85533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7B0B1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7091F7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AC1C6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6E2B1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1B00B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9C778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46B0B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99ABB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012AC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1086</w:t>
            </w:r>
          </w:p>
        </w:tc>
      </w:tr>
      <w:tr w:rsidR="00AC6D34" w14:paraId="22D305B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80024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89334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25AF3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630E2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C7746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6CA0E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70A755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E980B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9EE28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1091CA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41F93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A7865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7DA75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1160</w:t>
            </w:r>
          </w:p>
        </w:tc>
      </w:tr>
      <w:tr w:rsidR="00AC6D34" w14:paraId="3C66791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48EB8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2475A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65BBC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8621F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5F45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1CF9E4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BAAB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95A3C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5CF32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8E235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93887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48BA84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7B89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1765</w:t>
            </w:r>
          </w:p>
        </w:tc>
      </w:tr>
      <w:tr w:rsidR="00AC6D34" w14:paraId="1FF03C5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23FA8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F1E75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E822E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34333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40D10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436D3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65DCA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72B45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21D2A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3E53E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C95D5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37A8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3817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1080</w:t>
            </w:r>
          </w:p>
        </w:tc>
      </w:tr>
      <w:tr w:rsidR="00AC6D34" w14:paraId="5335EBB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475A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266CC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CC967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58F72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B3A44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55A03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94155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A78A8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1DC4A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B208F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B354D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E8E7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08F8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1162</w:t>
            </w:r>
          </w:p>
        </w:tc>
      </w:tr>
      <w:tr w:rsidR="00AC6D34" w14:paraId="774FD59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6A06E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3C38A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FAE59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EBE22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F39F8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-4.7</w:t>
            </w:r>
          </w:p>
        </w:tc>
        <w:tc>
          <w:tcPr>
            <w:tcW w:w="318" w:type="pct"/>
            <w:vMerge/>
            <w:vAlign w:val="center"/>
            <w:hideMark/>
          </w:tcPr>
          <w:p w14:paraId="0E04B3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589C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137E9E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B878A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9D477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6EB7A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B6BD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79B99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597</w:t>
            </w:r>
          </w:p>
        </w:tc>
      </w:tr>
      <w:tr w:rsidR="00AC6D34" w14:paraId="331F61C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CC213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C6AED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D2440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2C676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B9D5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E2DD4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F4752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5E272D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FFA52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13ED5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29452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1F7A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5B606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1090</w:t>
            </w:r>
          </w:p>
        </w:tc>
      </w:tr>
      <w:tr w:rsidR="00AC6D34" w14:paraId="1DFCB7C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5F7AF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A1638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18501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685F2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A90A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F06D1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03A905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64777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EC30B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B9B65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384D8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66CB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8BB0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158</w:t>
            </w:r>
          </w:p>
        </w:tc>
      </w:tr>
      <w:tr w:rsidR="00AC6D34" w14:paraId="57B3344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322B6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5BDD7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F0245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51E75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C871C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-0.9</w:t>
            </w:r>
          </w:p>
        </w:tc>
        <w:tc>
          <w:tcPr>
            <w:tcW w:w="318" w:type="pct"/>
            <w:vMerge/>
            <w:vAlign w:val="center"/>
            <w:hideMark/>
          </w:tcPr>
          <w:p w14:paraId="366810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152C0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EB03B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9D93D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E0BC4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48AD3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EA6B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831C0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598</w:t>
            </w:r>
          </w:p>
        </w:tc>
      </w:tr>
      <w:tr w:rsidR="00AC6D34" w14:paraId="7446220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0EAA8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55F20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D7391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5A129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BFED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18" w:type="pct"/>
            <w:vMerge/>
            <w:vAlign w:val="center"/>
            <w:hideMark/>
          </w:tcPr>
          <w:p w14:paraId="380FE7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529D3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0ACAD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B94C8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5D20D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657C7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07E4F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C04C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1154</w:t>
            </w:r>
          </w:p>
        </w:tc>
      </w:tr>
      <w:tr w:rsidR="00AC6D34" w14:paraId="0EF6E62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19542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62843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21B9B6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CAB12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9E3AE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318" w:type="pct"/>
            <w:vMerge/>
            <w:vAlign w:val="center"/>
            <w:hideMark/>
          </w:tcPr>
          <w:p w14:paraId="2EA8FE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44588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A9DDC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517F4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730F47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C37FD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127F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FA383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1156</w:t>
            </w:r>
          </w:p>
        </w:tc>
      </w:tr>
      <w:tr w:rsidR="00AC6D34" w14:paraId="30C1246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E897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61266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B04A6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C70E9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-4.69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AA83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-4.69</w:t>
            </w:r>
          </w:p>
        </w:tc>
        <w:tc>
          <w:tcPr>
            <w:tcW w:w="318" w:type="pct"/>
            <w:vMerge/>
            <w:vAlign w:val="center"/>
            <w:hideMark/>
          </w:tcPr>
          <w:p w14:paraId="62839A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DBE47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7BE6F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FD12A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65F35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D96EC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1EE13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7190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162</w:t>
            </w:r>
          </w:p>
        </w:tc>
      </w:tr>
      <w:tr w:rsidR="00AC6D34" w14:paraId="5FF6A20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C9ECC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3277D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D17D0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5B16C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28C63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EC897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06C7A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C9280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B5CDC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48ACA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B7F53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1EA0D4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FFBC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466</w:t>
            </w:r>
          </w:p>
        </w:tc>
      </w:tr>
      <w:tr w:rsidR="00AC6D34" w14:paraId="5A4DC67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3B2A4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75271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0E86C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FA7C1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1AE79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D89C2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0737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37" w:type="pct"/>
            <w:vMerge/>
            <w:vAlign w:val="center"/>
            <w:hideMark/>
          </w:tcPr>
          <w:p w14:paraId="44F238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B68EE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38221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2567E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B4858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16D54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470</w:t>
            </w:r>
          </w:p>
        </w:tc>
      </w:tr>
      <w:tr w:rsidR="00AC6D34" w14:paraId="0C5BBA2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4C4E6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0CF9F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83621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FAD61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9901A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8" w:type="pct"/>
            <w:vMerge/>
            <w:vAlign w:val="center"/>
            <w:hideMark/>
          </w:tcPr>
          <w:p w14:paraId="38480C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F21FA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58E7C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640B0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AD28D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A8400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051E3C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40C06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1082</w:t>
            </w:r>
          </w:p>
        </w:tc>
      </w:tr>
      <w:tr w:rsidR="00AC6D34" w14:paraId="0F6E716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6014A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AA346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14D47A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667F2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CC708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18" w:type="pct"/>
            <w:vMerge/>
            <w:vAlign w:val="center"/>
            <w:hideMark/>
          </w:tcPr>
          <w:p w14:paraId="0A956E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1B35A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8A984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A4CCF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0FB135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C5CF2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C050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0E580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1084</w:t>
            </w:r>
          </w:p>
        </w:tc>
      </w:tr>
      <w:tr w:rsidR="00AC6D34" w14:paraId="04D1EB4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B0242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0B87C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07F5E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14CA9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51B2C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E7ED9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37677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2D5FD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6717C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AD3BC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7E666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CE710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7B00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1768</w:t>
            </w:r>
          </w:p>
        </w:tc>
      </w:tr>
      <w:tr w:rsidR="00AC6D34" w14:paraId="52F6A55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43C07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E0699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E4B0C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03DDF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0BE08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566FC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ADE4D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D4405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58D27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3371E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48A2B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3C024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51B7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1778</w:t>
            </w:r>
          </w:p>
        </w:tc>
      </w:tr>
      <w:tr w:rsidR="00AC6D34" w14:paraId="3D39C58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B31E5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430EE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430C2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D8F4F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DD839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B11A2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E9AC9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33D6A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62FBD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076BE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66C95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EBDC3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0CA5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1226,1262</w:t>
            </w:r>
          </w:p>
        </w:tc>
      </w:tr>
      <w:tr w:rsidR="00AC6D34" w14:paraId="2815941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C5BE2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C0478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29109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11A8C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28ABD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F9EE5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D9AB9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29897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2F3F7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464D1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AB3AC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9F8CA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88BD9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1230,1266</w:t>
            </w:r>
          </w:p>
        </w:tc>
      </w:tr>
      <w:tr w:rsidR="00AC6D34" w14:paraId="33786E9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DF0C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DF8E5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09427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EAF33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24DF2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35EA5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103B6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66ADD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1CAED9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ACE2F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2F667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DCA4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8EA5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202</w:t>
            </w:r>
          </w:p>
        </w:tc>
      </w:tr>
      <w:tr w:rsidR="00AC6D34" w14:paraId="09CB6BC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E3877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73AC9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55395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2A854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ED044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6EF01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A0F86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0A615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E99E8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177B8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8E28B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16C9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34644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206</w:t>
            </w:r>
          </w:p>
        </w:tc>
      </w:tr>
    </w:tbl>
    <w:p w14:paraId="27642499" w14:textId="5E6EE742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24CEFD11" w14:textId="6B75F5D0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151A92F4" w14:textId="5247BA9D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70617B81" w14:textId="63537E21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08503098" w14:textId="49161CF3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C941FFB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99BCFC0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97DE45A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DADFDE1" w14:textId="60690F17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7.1.3.2.1 - 2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6D025B04" wp14:editId="6D2931D1">
            <wp:extent cx="8642350" cy="5365750"/>
            <wp:effectExtent l="0" t="0" r="6350" b="6350"/>
            <wp:docPr id="14461753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16884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643909B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71AA92F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7.1.3.2.1 - 2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1440"/>
        <w:gridCol w:w="1440"/>
        <w:gridCol w:w="866"/>
        <w:gridCol w:w="744"/>
        <w:gridCol w:w="852"/>
        <w:gridCol w:w="891"/>
        <w:gridCol w:w="907"/>
        <w:gridCol w:w="1184"/>
        <w:gridCol w:w="997"/>
        <w:gridCol w:w="1184"/>
        <w:gridCol w:w="1318"/>
        <w:gridCol w:w="1315"/>
      </w:tblGrid>
      <w:tr w:rsidR="00AC6D34" w14:paraId="11C6E739" w14:textId="77777777" w:rsidTr="00AC6D34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34D95C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2a, coherent</w:t>
            </w:r>
          </w:p>
        </w:tc>
      </w:tr>
      <w:tr w:rsidR="00AC6D34" w14:paraId="3FDB2011" w14:textId="77777777" w:rsidTr="00AC6D34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16A12A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AC6D34" w14:paraId="631B61A0" w14:textId="77777777" w:rsidTr="00AC6D34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5469F65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001CD42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6D03C6D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44F0FF4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6C7F0E4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18" w:type="pct"/>
            <w:shd w:val="clear" w:color="D9E1F2" w:fill="D9E1F2"/>
            <w:noWrap/>
            <w:vAlign w:val="center"/>
            <w:hideMark/>
          </w:tcPr>
          <w:p w14:paraId="61549E4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0649D368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  <w:hideMark/>
          </w:tcPr>
          <w:p w14:paraId="593FF1A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0527833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57E0C69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653070B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0E61FE98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6070D154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677C1081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2C7D16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5CF9C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8A401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6EB17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3DF1B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13EDE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3FB6B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F576D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80284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3A893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53806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16BF9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5F77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1685</w:t>
            </w:r>
          </w:p>
        </w:tc>
      </w:tr>
      <w:tr w:rsidR="00AC6D34" w14:paraId="08A9AC9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D9222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45F3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88C8D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329E6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972A5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E4021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D5EC8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84AA4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29AC9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72658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5224E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0344C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167DD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1717</w:t>
            </w:r>
          </w:p>
        </w:tc>
      </w:tr>
      <w:tr w:rsidR="00AC6D34" w14:paraId="6C530FE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4F6A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1BF7F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A8B9D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92735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03030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3C381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E47B0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1F388F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7EE99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7792A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E708C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3EC36D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58D0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617</w:t>
            </w:r>
          </w:p>
        </w:tc>
      </w:tr>
      <w:tr w:rsidR="00AC6D34" w14:paraId="2F50DAE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96C1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778F4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642F8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23ECF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E9F68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47D12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D3791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7E5CD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60675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0C4BB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0649BB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5B71A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87C3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614</w:t>
            </w:r>
          </w:p>
        </w:tc>
      </w:tr>
      <w:tr w:rsidR="00AC6D34" w14:paraId="076B316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BE991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A752D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C5969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D3325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E282E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68F13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9FDD9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A9862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2F8BC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B69AB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FED07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633A6E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BFFD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1683</w:t>
            </w:r>
          </w:p>
        </w:tc>
      </w:tr>
      <w:tr w:rsidR="00AC6D34" w14:paraId="0311FB8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653AD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32F8E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2860E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BDA23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A9EE7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D312E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2CDCC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C20D0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1F9C1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59041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A30F7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39B70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D39F2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1713</w:t>
            </w:r>
          </w:p>
        </w:tc>
      </w:tr>
      <w:tr w:rsidR="00AC6D34" w14:paraId="4C530CF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3EA0A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4A003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9BC8D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19417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488C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1F34B5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430C9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1EAF2F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1CCB8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5D4F0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525E3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09A008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B7FAE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185</w:t>
            </w:r>
          </w:p>
        </w:tc>
      </w:tr>
      <w:tr w:rsidR="00AC6D34" w14:paraId="75D7860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92484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8EC60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F4FB7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038A0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76F55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51EE3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10A1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214C7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24951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1D459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A8115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152CEA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7398C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1195</w:t>
            </w:r>
          </w:p>
        </w:tc>
      </w:tr>
      <w:tr w:rsidR="00AC6D34" w14:paraId="46CF6DC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83D43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14C11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E3FB9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DCF20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E0BEB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318" w:type="pct"/>
            <w:vMerge/>
            <w:vAlign w:val="center"/>
            <w:hideMark/>
          </w:tcPr>
          <w:p w14:paraId="5A5C5A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40241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059E58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6BC9B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CAAF4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564A0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63D6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1B13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618</w:t>
            </w:r>
          </w:p>
        </w:tc>
      </w:tr>
      <w:tr w:rsidR="00AC6D34" w14:paraId="2838D16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EB43F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3E26B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04B67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7DEF9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0161D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B658A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17DAB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D3011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82596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250E0B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6E66F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14750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E285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619</w:t>
            </w:r>
          </w:p>
        </w:tc>
      </w:tr>
      <w:tr w:rsidR="00AC6D34" w14:paraId="67ACBDF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6C643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F135D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4E443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400AE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92E62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737864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CBD4F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5A834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0EDAA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8B7A9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90073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16A17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E18C7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1123</w:t>
            </w:r>
          </w:p>
        </w:tc>
      </w:tr>
      <w:tr w:rsidR="00AC6D34" w14:paraId="75BB523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8FFD6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9D730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F6C5E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B6C00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94EBC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C93D6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3EA9A1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CAC91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34403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733981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01F5F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E9796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6996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1197</w:t>
            </w:r>
          </w:p>
        </w:tc>
      </w:tr>
      <w:tr w:rsidR="00AC6D34" w14:paraId="7BE152B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E4E0A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2FBA0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A4853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3AB73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36FC0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12EC8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AD855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84616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3CC76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5F4F1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0D634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549AA0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B0AE4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1674</w:t>
            </w:r>
          </w:p>
        </w:tc>
      </w:tr>
      <w:tr w:rsidR="00AC6D34" w14:paraId="6F3F542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E3011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50FB0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5E7B8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596FE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CA1DC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89F0B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88B94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DD21E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0F5C7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FF7C4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F2CD8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66CE4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8018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1678</w:t>
            </w:r>
          </w:p>
        </w:tc>
      </w:tr>
      <w:tr w:rsidR="00AC6D34" w14:paraId="30DD5F7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B8B41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4C03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72801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4D566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9C815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BEECE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37066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A1877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7AFCB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E17D3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327C5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D5DD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ABB8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1117</w:t>
            </w:r>
          </w:p>
        </w:tc>
      </w:tr>
      <w:tr w:rsidR="00AC6D34" w14:paraId="08490E0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7A383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6F81B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74561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BC44D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4DE3B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CA293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2407A4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42FF8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F4BEC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EC86B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DAD1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AB3A8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95C62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1199</w:t>
            </w:r>
          </w:p>
        </w:tc>
      </w:tr>
      <w:tr w:rsidR="00AC6D34" w14:paraId="32B2BEB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5ABEB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F6EAA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399C0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C8A0B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6D5CC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318" w:type="pct"/>
            <w:vMerge/>
            <w:vAlign w:val="center"/>
            <w:hideMark/>
          </w:tcPr>
          <w:p w14:paraId="130D9D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C5ED9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2DC4A2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BA604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B05FD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FED5B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FD1A0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7F8E6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615</w:t>
            </w:r>
          </w:p>
        </w:tc>
      </w:tr>
      <w:tr w:rsidR="00AC6D34" w14:paraId="78EAB9B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E4C45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F2588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DF43E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E1FAC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035C5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9D8A9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7DF1E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5B171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36BEA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E0AA8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F9E6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631D36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BA87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176</w:t>
            </w:r>
          </w:p>
        </w:tc>
      </w:tr>
      <w:tr w:rsidR="00AC6D34" w14:paraId="3C4BEE8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FE470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9C7A2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ABFDB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D6576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7A57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88260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CC7F0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3D5539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986E1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689C6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EA282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B6490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0B65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1127</w:t>
            </w:r>
          </w:p>
        </w:tc>
      </w:tr>
      <w:tr w:rsidR="00AC6D34" w14:paraId="1F3D03A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80AF1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6EF3F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37531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20B48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F563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71F9DC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9904C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4FDB19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36310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A7F96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BC5D6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6FD50F4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BB73A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616</w:t>
            </w:r>
          </w:p>
        </w:tc>
      </w:tr>
      <w:tr w:rsidR="00AC6D34" w14:paraId="36E08F9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2C158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E64BA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95BE2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504F9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ADB6B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EA52C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ACF9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3FE79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491D9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/>
            <w:vAlign w:val="center"/>
            <w:hideMark/>
          </w:tcPr>
          <w:p w14:paraId="5A4197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1573A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2A7770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31C7C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194</w:t>
            </w:r>
          </w:p>
        </w:tc>
      </w:tr>
      <w:tr w:rsidR="00AC6D34" w14:paraId="19858E8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FF084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915C9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3F071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A5228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F68F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9E5A3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9B27D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2F8729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F4331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FC0CF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22E070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74D0F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25F35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1191</w:t>
            </w:r>
          </w:p>
        </w:tc>
      </w:tr>
      <w:tr w:rsidR="00AC6D34" w14:paraId="2A19EC1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3B88C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9FBD6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5D675E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194A8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F010F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18" w:type="pct"/>
            <w:vMerge/>
            <w:vAlign w:val="center"/>
            <w:hideMark/>
          </w:tcPr>
          <w:p w14:paraId="06B34A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74A06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DF0B6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6842E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47E72D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AC453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B7D1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FFE5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1193</w:t>
            </w:r>
          </w:p>
        </w:tc>
      </w:tr>
      <w:tr w:rsidR="00AC6D34" w14:paraId="316496D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F841A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9F6DE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/>
            <w:vAlign w:val="center"/>
            <w:hideMark/>
          </w:tcPr>
          <w:p w14:paraId="1EC2CD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2641A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6138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DAFD0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1CECAA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E538A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5E47F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/>
            <w:vAlign w:val="center"/>
            <w:hideMark/>
          </w:tcPr>
          <w:p w14:paraId="4A0C61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7F59F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5012D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9461A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1119</w:t>
            </w:r>
          </w:p>
        </w:tc>
      </w:tr>
      <w:tr w:rsidR="00AC6D34" w14:paraId="7309A2B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AFA7F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70B9E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13BABC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DE8DB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3433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318" w:type="pct"/>
            <w:vMerge/>
            <w:vAlign w:val="center"/>
            <w:hideMark/>
          </w:tcPr>
          <w:p w14:paraId="12AFA3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72816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7E656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A92E8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30FD36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D2E93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EDA9F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3728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1121</w:t>
            </w:r>
          </w:p>
        </w:tc>
      </w:tr>
      <w:tr w:rsidR="00AC6D34" w14:paraId="3BEF15B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3B529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7FA12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FA26A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4DC3D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03A41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5F089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7E321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F9AC5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FA3A8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4855F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BB8C8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AE874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2D121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1681</w:t>
            </w:r>
          </w:p>
        </w:tc>
      </w:tr>
      <w:tr w:rsidR="00AC6D34" w14:paraId="0B74205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210D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516C4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737E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AC038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B31E3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3F424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8196E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2A5B7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A8357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BC7C2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97D47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6307A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DED3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1709</w:t>
            </w:r>
          </w:p>
        </w:tc>
      </w:tr>
      <w:tr w:rsidR="00AC6D34" w14:paraId="0F5C3E9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10927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73A9C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EA1F9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6F32F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A6A2F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6BD95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22019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4483AD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AB123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8A976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82390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77691B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45D0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221</w:t>
            </w:r>
          </w:p>
        </w:tc>
      </w:tr>
      <w:tr w:rsidR="00AC6D34" w14:paraId="09E1371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0D96E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065DB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E95DA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5E7D2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989C7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5BC5F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6B04B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45399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62E7D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095D6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F45D2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4B643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548E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AC6D34" w14:paraId="68A9B06C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200B36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924D8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590A4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8F6F1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-19.7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48DE5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-15.5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297BC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22FB8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BCFC3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C7D2B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8EDDF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89F15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A0F89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22A1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1858</w:t>
            </w:r>
          </w:p>
        </w:tc>
      </w:tr>
      <w:tr w:rsidR="00AC6D34" w14:paraId="54E14AB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0E1FE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8DDB6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CBEDA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0CFEE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3FFA9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22702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D9120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3A887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2350DF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08BAD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99B5F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8A67B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CC97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1890</w:t>
            </w:r>
          </w:p>
        </w:tc>
      </w:tr>
      <w:tr w:rsidR="00AC6D34" w14:paraId="298897C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1FBF8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A76D6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C006F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7B3E3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B30A2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3E47F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003F5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22F308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08C21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ADDA1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37B56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4DC226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C49E2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611</w:t>
            </w:r>
          </w:p>
        </w:tc>
      </w:tr>
      <w:tr w:rsidR="00AC6D34" w14:paraId="2900FB5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83289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CC0B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FD0C4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72130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F494A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9BE23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E6766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FDF29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F49DB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F7EDE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/>
            <w:vAlign w:val="center"/>
            <w:hideMark/>
          </w:tcPr>
          <w:p w14:paraId="113D4B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790F0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E59E0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608</w:t>
            </w:r>
          </w:p>
        </w:tc>
      </w:tr>
      <w:tr w:rsidR="00AC6D34" w14:paraId="4D9DA78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5B640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BDDBB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45E6E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5BEC0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1E379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ECA39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F0985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B4232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5AB09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DAB5F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281E9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7CE6DC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AC3C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1856</w:t>
            </w:r>
          </w:p>
        </w:tc>
      </w:tr>
      <w:tr w:rsidR="00AC6D34" w14:paraId="4825DD8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42FC5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7AEE3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B5573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82B94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AF6CA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8D637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0B0A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BA07D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26F657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37BB6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C1C47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3E21B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44C8F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1886</w:t>
            </w:r>
          </w:p>
        </w:tc>
      </w:tr>
      <w:tr w:rsidR="00AC6D34" w14:paraId="5B533FE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B125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9E9C0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799F8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8E58C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3D26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9EC81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132D5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638D3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D205B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D519D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F0960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55CB1C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001C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1194</w:t>
            </w:r>
          </w:p>
        </w:tc>
      </w:tr>
      <w:tr w:rsidR="00AC6D34" w14:paraId="7FC2F78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3C791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A29B7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D70D1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C14E5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8C147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-6.2</w:t>
            </w:r>
          </w:p>
        </w:tc>
        <w:tc>
          <w:tcPr>
            <w:tcW w:w="318" w:type="pct"/>
            <w:vMerge/>
            <w:vAlign w:val="center"/>
            <w:hideMark/>
          </w:tcPr>
          <w:p w14:paraId="59D4C2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227F6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21EF1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8119C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6AB81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C902A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1CABB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98CF5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612</w:t>
            </w:r>
          </w:p>
        </w:tc>
      </w:tr>
      <w:tr w:rsidR="00AC6D34" w14:paraId="737EA9F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59F21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4CE76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F9EFE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18E1B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3B458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8B2E1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17C96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3959F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E0A75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3257DB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F9B71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966B3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FC5C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613</w:t>
            </w:r>
          </w:p>
        </w:tc>
      </w:tr>
      <w:tr w:rsidR="00AC6D34" w14:paraId="64ECC56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D4AFA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06729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0C215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0B4BE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0EC58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161BA8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E0CD5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D7693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91792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86A3F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F156D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40D06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B92C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1122</w:t>
            </w:r>
          </w:p>
        </w:tc>
      </w:tr>
      <w:tr w:rsidR="00AC6D34" w14:paraId="00926CF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A5DBB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8FEBC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F801E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1312C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68F54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39BA2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14C905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EE8AD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F4875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59C089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A663D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F5BA5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9FB16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1196</w:t>
            </w:r>
          </w:p>
        </w:tc>
      </w:tr>
      <w:tr w:rsidR="00AC6D34" w14:paraId="0BBEAC5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C6A60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81326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1B8D9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/>
            <w:vAlign w:val="center"/>
            <w:hideMark/>
          </w:tcPr>
          <w:p w14:paraId="6B7DC3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2CB36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8FA7F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CE8C5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8F461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244BC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1EF48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3AC8B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1" w:type="pct"/>
            <w:vMerge/>
            <w:vAlign w:val="center"/>
            <w:hideMark/>
          </w:tcPr>
          <w:p w14:paraId="7D8364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B7D6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1847</w:t>
            </w:r>
          </w:p>
        </w:tc>
      </w:tr>
      <w:tr w:rsidR="00AC6D34" w14:paraId="3E9811D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CE6E4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0E224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E8C82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F8581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FC7BE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CDBDB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992B7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C852E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C48BC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D80D4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251EC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BF179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9C53B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1851</w:t>
            </w:r>
          </w:p>
        </w:tc>
      </w:tr>
      <w:tr w:rsidR="00AC6D34" w14:paraId="020CCE2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AF147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5BCC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DBA71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4B37E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4FF55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29189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45E33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CF95A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51525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74C86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DDD39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E081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D4F6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1116</w:t>
            </w:r>
          </w:p>
        </w:tc>
      </w:tr>
      <w:tr w:rsidR="00AC6D34" w14:paraId="5365C35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04D39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DABAD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E2DA7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88788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27DDE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1BEB1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2BB18F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5D776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5F47C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F5EA3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CABA7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3C19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B554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1198</w:t>
            </w:r>
          </w:p>
        </w:tc>
      </w:tr>
      <w:tr w:rsidR="00AC6D34" w14:paraId="3B32FAB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20309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9A029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06F93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38CE9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D7CA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-5.7</w:t>
            </w:r>
          </w:p>
        </w:tc>
        <w:tc>
          <w:tcPr>
            <w:tcW w:w="318" w:type="pct"/>
            <w:vMerge/>
            <w:vAlign w:val="center"/>
            <w:hideMark/>
          </w:tcPr>
          <w:p w14:paraId="148885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785F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28F631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7E3A1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2A4AC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27F93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5213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C29D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609</w:t>
            </w:r>
          </w:p>
        </w:tc>
      </w:tr>
      <w:tr w:rsidR="00AC6D34" w14:paraId="3094179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C97D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5F0A4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BD413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1E998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97EF0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45CA16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4BCD9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0BF86D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49B75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B04F9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8DF8E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37607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0A4F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1126</w:t>
            </w:r>
          </w:p>
        </w:tc>
      </w:tr>
      <w:tr w:rsidR="00AC6D34" w14:paraId="5A02EAD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C594C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8D2EC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EC38E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F2D34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-6.03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4404F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-6.03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23C73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241FAB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E037A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690F5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23849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4615A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5D321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FB190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</w:tr>
      <w:tr w:rsidR="00AC6D34" w14:paraId="119C244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CF89C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89D10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C9658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ECC21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82176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18" w:type="pct"/>
            <w:vMerge/>
            <w:vAlign w:val="center"/>
            <w:hideMark/>
          </w:tcPr>
          <w:p w14:paraId="56C4D9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D4B4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732191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9EACE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00EA5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CDF3A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C758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C8A52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610</w:t>
            </w:r>
          </w:p>
        </w:tc>
      </w:tr>
      <w:tr w:rsidR="00AC6D34" w14:paraId="61C81AE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E281A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38793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32EFD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/>
            <w:vAlign w:val="center"/>
            <w:hideMark/>
          </w:tcPr>
          <w:p w14:paraId="0CB1E0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F100E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609AC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C3BEB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21B9C0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E0BFD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CFC0B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C624A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1D6D4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99FC7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1190</w:t>
            </w:r>
          </w:p>
        </w:tc>
      </w:tr>
      <w:tr w:rsidR="00AC6D34" w14:paraId="28B2EC8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4BC58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89AE3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/>
            <w:vAlign w:val="center"/>
            <w:hideMark/>
          </w:tcPr>
          <w:p w14:paraId="492646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C5FE3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59CF3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318" w:type="pct"/>
            <w:vMerge/>
            <w:vAlign w:val="center"/>
            <w:hideMark/>
          </w:tcPr>
          <w:p w14:paraId="513A12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BD210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4D7766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8E6ED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/>
            <w:vAlign w:val="center"/>
            <w:hideMark/>
          </w:tcPr>
          <w:p w14:paraId="2E2FEA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F472A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83638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3171C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1192</w:t>
            </w:r>
          </w:p>
        </w:tc>
      </w:tr>
      <w:tr w:rsidR="00AC6D34" w14:paraId="4C7940A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32840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A30D0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DC0BB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5F674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-5.68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AE300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-5.68</w:t>
            </w:r>
          </w:p>
        </w:tc>
        <w:tc>
          <w:tcPr>
            <w:tcW w:w="318" w:type="pct"/>
            <w:vMerge/>
            <w:vAlign w:val="center"/>
            <w:hideMark/>
          </w:tcPr>
          <w:p w14:paraId="6194F5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A99F7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FBAB8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951B0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DF49D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C49C1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488EC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E3FD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164</w:t>
            </w:r>
          </w:p>
        </w:tc>
      </w:tr>
      <w:tr w:rsidR="00AC6D34" w14:paraId="4E52530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2B2EE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56869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1B37A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D7B6A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BA7A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702EF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46AC3D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8AD07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1163A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CE1A3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7408F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52D161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A10B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1118</w:t>
            </w:r>
          </w:p>
        </w:tc>
      </w:tr>
      <w:tr w:rsidR="00AC6D34" w14:paraId="40A42EA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7479F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1CBB7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1F45AC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EFE06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3BB4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18" w:type="pct"/>
            <w:vMerge/>
            <w:vAlign w:val="center"/>
            <w:hideMark/>
          </w:tcPr>
          <w:p w14:paraId="477E37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02495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6750D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3A1FA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28244A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35AAD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BA28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8BCDE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1120</w:t>
            </w:r>
          </w:p>
        </w:tc>
      </w:tr>
      <w:tr w:rsidR="00AC6D34" w14:paraId="493B89E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59F83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39331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0D318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D67FE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99181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E255B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A31D2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47380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E08AC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DC675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19058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98D10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3C3CA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1854</w:t>
            </w:r>
          </w:p>
        </w:tc>
      </w:tr>
      <w:tr w:rsidR="00AC6D34" w14:paraId="02F0869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C2740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E66F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B55F8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C187A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2238A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88F0C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2D1AE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12D98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D45B5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64930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0CAFD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671C3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665C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1882</w:t>
            </w:r>
          </w:p>
        </w:tc>
      </w:tr>
      <w:tr w:rsidR="00AC6D34" w14:paraId="10E40B5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06714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D9622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3B700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E9004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61A45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8EB0E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C90CF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0A793E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8525E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AEFB4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8F420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689F0A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86835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AC6D34" w14:paraId="659700C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7936E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E1288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80BAE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3449F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A9AC8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F1B0E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C0D0A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B6661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1BC30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BA94E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93305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560AE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91715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</w:tr>
    </w:tbl>
    <w:p w14:paraId="584E5B3F" w14:textId="1C893749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5BC4ACCA" w14:textId="049B63BF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5C192548" w14:textId="2B8D034F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764B7893" w14:textId="076F839F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790F5F6D" w14:textId="6C438B7F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C46D016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3A9AF29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FB1A98F" w14:textId="77777777" w:rsidR="00CD435E" w:rsidRDefault="00CD435E"/>
    <w:p w14:paraId="5DC2C1D7" w14:textId="77777777" w:rsidR="00CD435E" w:rsidRDefault="00D865E9">
      <w:pPr>
        <w:pStyle w:val="Heading5"/>
      </w:pPr>
      <w:r>
        <w:rPr>
          <w:rFonts w:hint="eastAsia"/>
        </w:rPr>
        <w:lastRenderedPageBreak/>
        <w:t>7.1.3.2.2</w:t>
      </w:r>
      <w:r>
        <w:tab/>
      </w:r>
      <w:r>
        <w:rPr>
          <w:rFonts w:hint="eastAsia"/>
        </w:rPr>
        <w:t>non-coherent</w:t>
      </w:r>
    </w:p>
    <w:p w14:paraId="13934EB8" w14:textId="013C41DA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Figure 7.1.3.2.2 - 1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5E9CB64F" wp14:editId="047B175F">
            <wp:extent cx="8489950" cy="5365750"/>
            <wp:effectExtent l="0" t="0" r="6350" b="6350"/>
            <wp:docPr id="116909810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F94C1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8C662DB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 w:hint="eastAsia"/>
          <w:b/>
          <w:bCs/>
        </w:rPr>
        <w:t>7.1.3.2.2 - 1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1286"/>
        <w:gridCol w:w="1287"/>
        <w:gridCol w:w="748"/>
        <w:gridCol w:w="660"/>
        <w:gridCol w:w="716"/>
        <w:gridCol w:w="846"/>
        <w:gridCol w:w="785"/>
        <w:gridCol w:w="1184"/>
        <w:gridCol w:w="997"/>
        <w:gridCol w:w="1184"/>
        <w:gridCol w:w="1211"/>
        <w:gridCol w:w="2368"/>
      </w:tblGrid>
      <w:tr w:rsidR="00AC6D34" w14:paraId="1B433F71" w14:textId="77777777" w:rsidTr="00AC6D34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1DCB4C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2a, non-coherent</w:t>
            </w:r>
          </w:p>
        </w:tc>
      </w:tr>
      <w:tr w:rsidR="00AC6D34" w14:paraId="6DC109DA" w14:textId="77777777" w:rsidTr="00AC6D34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7DE5A3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AC6D34" w14:paraId="758BC521" w14:textId="77777777" w:rsidTr="00AC6D34">
        <w:trPr>
          <w:trHeight w:val="280"/>
        </w:trPr>
        <w:tc>
          <w:tcPr>
            <w:tcW w:w="396" w:type="pct"/>
            <w:shd w:val="clear" w:color="D9E1F2" w:fill="D9E1F2"/>
            <w:noWrap/>
            <w:vAlign w:val="center"/>
            <w:hideMark/>
          </w:tcPr>
          <w:p w14:paraId="21A3ED1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493" w:type="pct"/>
            <w:shd w:val="clear" w:color="D9E1F2" w:fill="D9E1F2"/>
            <w:noWrap/>
            <w:vAlign w:val="center"/>
            <w:hideMark/>
          </w:tcPr>
          <w:p w14:paraId="28CBD07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493" w:type="pct"/>
            <w:shd w:val="clear" w:color="D9E1F2" w:fill="D9E1F2"/>
            <w:noWrap/>
            <w:vAlign w:val="center"/>
            <w:hideMark/>
          </w:tcPr>
          <w:p w14:paraId="2E0A47A5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04" w:type="pct"/>
            <w:shd w:val="clear" w:color="D9E1F2" w:fill="D9E1F2"/>
            <w:noWrap/>
            <w:vAlign w:val="center"/>
            <w:hideMark/>
          </w:tcPr>
          <w:p w14:paraId="5B6B3E8F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64" w:type="pct"/>
            <w:shd w:val="clear" w:color="D9E1F2" w:fill="D9E1F2"/>
            <w:noWrap/>
            <w:vAlign w:val="center"/>
            <w:hideMark/>
          </w:tcPr>
          <w:p w14:paraId="3C4BE7F0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00" w:type="pct"/>
            <w:shd w:val="clear" w:color="D9E1F2" w:fill="D9E1F2"/>
            <w:noWrap/>
            <w:vAlign w:val="center"/>
            <w:hideMark/>
          </w:tcPr>
          <w:p w14:paraId="470DC2E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64" w:type="pct"/>
            <w:shd w:val="clear" w:color="D9E1F2" w:fill="D9E1F2"/>
            <w:noWrap/>
            <w:vAlign w:val="center"/>
            <w:hideMark/>
          </w:tcPr>
          <w:p w14:paraId="75FB9E50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17" w:type="pct"/>
            <w:shd w:val="clear" w:color="D9E1F2" w:fill="D9E1F2"/>
            <w:noWrap/>
            <w:vAlign w:val="center"/>
            <w:hideMark/>
          </w:tcPr>
          <w:p w14:paraId="50F5674F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39" w:type="pct"/>
            <w:shd w:val="clear" w:color="D9E1F2" w:fill="D9E1F2"/>
            <w:noWrap/>
            <w:vAlign w:val="center"/>
            <w:hideMark/>
          </w:tcPr>
          <w:p w14:paraId="7189327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292" w:type="pct"/>
            <w:shd w:val="clear" w:color="D9E1F2" w:fill="D9E1F2"/>
            <w:noWrap/>
            <w:vAlign w:val="center"/>
            <w:hideMark/>
          </w:tcPr>
          <w:p w14:paraId="3761E73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39" w:type="pct"/>
            <w:shd w:val="clear" w:color="D9E1F2" w:fill="D9E1F2"/>
            <w:noWrap/>
            <w:vAlign w:val="center"/>
            <w:hideMark/>
          </w:tcPr>
          <w:p w14:paraId="41F0A0C5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53" w:type="pct"/>
            <w:shd w:val="clear" w:color="D9E1F2" w:fill="D9E1F2"/>
            <w:noWrap/>
            <w:vAlign w:val="center"/>
            <w:hideMark/>
          </w:tcPr>
          <w:p w14:paraId="47547358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745" w:type="pct"/>
            <w:shd w:val="clear" w:color="D9E1F2" w:fill="D9E1F2"/>
            <w:noWrap/>
            <w:vAlign w:val="center"/>
            <w:hideMark/>
          </w:tcPr>
          <w:p w14:paraId="0DD9BF4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56405844" w14:textId="77777777" w:rsidTr="00AC6D34">
        <w:trPr>
          <w:trHeight w:val="280"/>
        </w:trPr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14:paraId="0E1687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16BB8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C8914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1D98A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71A048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2D0DD6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6EF5E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28115A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CD795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592C2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A4569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33FEB6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DB28F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658</w:t>
            </w:r>
          </w:p>
        </w:tc>
      </w:tr>
      <w:tr w:rsidR="00AC6D34" w14:paraId="423DCE1C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D86FB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E59ED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AE9CE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6944B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22C02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7D57E1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F70D7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16F941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734E42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C4FFE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3EC9E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677A5E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C97AF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666</w:t>
            </w:r>
          </w:p>
        </w:tc>
      </w:tr>
      <w:tr w:rsidR="00AC6D34" w14:paraId="2C146AE2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818E9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ED411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89F10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494E33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80D35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30.73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0DC119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/>
            <w:vAlign w:val="center"/>
            <w:hideMark/>
          </w:tcPr>
          <w:p w14:paraId="440A1A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52B73E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AE596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4DA22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/>
            <w:vAlign w:val="center"/>
            <w:hideMark/>
          </w:tcPr>
          <w:p w14:paraId="2F6BB1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518DB2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4026C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485</w:t>
            </w:r>
          </w:p>
        </w:tc>
      </w:tr>
      <w:tr w:rsidR="00AC6D34" w14:paraId="2EF77DC1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65530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D2CB4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72006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2968B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46CE4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507C21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50E6D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5578D7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17DDA6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D577A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00350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6A435D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56997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489</w:t>
            </w:r>
          </w:p>
        </w:tc>
      </w:tr>
      <w:tr w:rsidR="00AC6D34" w14:paraId="2C56EE6A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7A010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29B8D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489F7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BE053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7E5F9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300" w:type="pct"/>
            <w:vMerge/>
            <w:vAlign w:val="center"/>
            <w:hideMark/>
          </w:tcPr>
          <w:p w14:paraId="5CA5ED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4971B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/>
            <w:vAlign w:val="center"/>
            <w:hideMark/>
          </w:tcPr>
          <w:p w14:paraId="13FA8F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0E5469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574EE3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086E0B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00C81B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7E44C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321</w:t>
            </w:r>
          </w:p>
        </w:tc>
      </w:tr>
      <w:tr w:rsidR="00AC6D34" w14:paraId="298B4F70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E0534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8C6BD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B6C3B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227ED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0DE1F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447B36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5F67F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C93CE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6D5391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9FCD7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3E462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BA6A5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319A2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324</w:t>
            </w:r>
          </w:p>
        </w:tc>
      </w:tr>
      <w:tr w:rsidR="00AC6D34" w14:paraId="11745F49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07335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ECB25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493" w:type="pct"/>
            <w:vMerge/>
            <w:vAlign w:val="center"/>
            <w:hideMark/>
          </w:tcPr>
          <w:p w14:paraId="126DAE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14BD07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2DB03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300" w:type="pct"/>
            <w:vMerge/>
            <w:vAlign w:val="center"/>
            <w:hideMark/>
          </w:tcPr>
          <w:p w14:paraId="17225F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CB2CF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2D70B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EE8AD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92" w:type="pct"/>
            <w:vMerge/>
            <w:vAlign w:val="center"/>
            <w:hideMark/>
          </w:tcPr>
          <w:p w14:paraId="1F5B32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8A251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561F8B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34321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357</w:t>
            </w:r>
          </w:p>
        </w:tc>
      </w:tr>
      <w:tr w:rsidR="00AC6D34" w14:paraId="37DE7375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87834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687FE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A45B6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F6B3B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FD8BA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8874D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9C5F3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A19D8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5C9B14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47DE5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CE84A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667DA8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DBF88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</w:tr>
      <w:tr w:rsidR="00AC6D34" w14:paraId="34AEFBA4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C0021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C02B4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EE17A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B3854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AFBED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10.84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4DC3DB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6DC8D4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C920C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9F5F5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BE16E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24C09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A17BE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BE17E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1021,1023</w:t>
            </w:r>
          </w:p>
        </w:tc>
      </w:tr>
      <w:tr w:rsidR="00AC6D34" w14:paraId="30023B04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7F8A0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83C3F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A4B59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7B70D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48BDA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244880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C7BC7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03A734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409E7B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B0790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C3F2E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ED79C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090D9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1066,1067</w:t>
            </w:r>
          </w:p>
        </w:tc>
      </w:tr>
      <w:tr w:rsidR="00AC6D34" w14:paraId="152ECD55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09ED2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7FDA4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89151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29FD24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F65B8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2C5363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/>
            <w:vAlign w:val="center"/>
            <w:hideMark/>
          </w:tcPr>
          <w:p w14:paraId="1610B1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9653B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BAE60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BAB23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vMerge/>
            <w:vAlign w:val="center"/>
            <w:hideMark/>
          </w:tcPr>
          <w:p w14:paraId="7F71C7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4B05E6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C5B49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285</w:t>
            </w:r>
          </w:p>
        </w:tc>
      </w:tr>
      <w:tr w:rsidR="00AC6D34" w14:paraId="229914B6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F87E2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AF666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9C36B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8EE2E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47AFC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7D4235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00832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059934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617F36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85751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78D609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463D24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2C09E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288</w:t>
            </w:r>
          </w:p>
        </w:tc>
      </w:tr>
      <w:tr w:rsidR="00AC6D34" w14:paraId="1AB33063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5BC55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53158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493" w:type="pct"/>
            <w:vMerge/>
            <w:vAlign w:val="center"/>
            <w:hideMark/>
          </w:tcPr>
          <w:p w14:paraId="511352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D3E10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119A4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300" w:type="pct"/>
            <w:vMerge/>
            <w:vAlign w:val="center"/>
            <w:hideMark/>
          </w:tcPr>
          <w:p w14:paraId="4FCCC2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D551D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56119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91AE8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92" w:type="pct"/>
            <w:vMerge/>
            <w:vAlign w:val="center"/>
            <w:hideMark/>
          </w:tcPr>
          <w:p w14:paraId="584FF9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F27FC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0BFEC2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768CD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303</w:t>
            </w:r>
          </w:p>
        </w:tc>
      </w:tr>
      <w:tr w:rsidR="00AC6D34" w14:paraId="4F46C8A3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75418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046BF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533B9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C6F57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67F13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24101D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948F4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EE5DC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734A33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0B917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7CA31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02E37A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BD7C2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306</w:t>
            </w:r>
          </w:p>
        </w:tc>
      </w:tr>
      <w:tr w:rsidR="00AC6D34" w14:paraId="2132ABAE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98C07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C1912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493" w:type="pct"/>
            <w:vMerge/>
            <w:vAlign w:val="center"/>
            <w:hideMark/>
          </w:tcPr>
          <w:p w14:paraId="28F3E8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302DDA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A1869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300" w:type="pct"/>
            <w:vMerge/>
            <w:vAlign w:val="center"/>
            <w:hideMark/>
          </w:tcPr>
          <w:p w14:paraId="459951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5E7F3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E845E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717F1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92" w:type="pct"/>
            <w:vMerge/>
            <w:vAlign w:val="center"/>
            <w:hideMark/>
          </w:tcPr>
          <w:p w14:paraId="7C898C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3DA0F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1F95FF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8827E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339</w:t>
            </w:r>
          </w:p>
        </w:tc>
      </w:tr>
      <w:tr w:rsidR="00AC6D34" w14:paraId="389DA91C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FF0F5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A1266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EFEC2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E7A93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F7E83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439009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7D5D7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1BE8F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768CB6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F47B5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D1750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127500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DAF49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342</w:t>
            </w:r>
          </w:p>
        </w:tc>
      </w:tr>
      <w:tr w:rsidR="00AC6D34" w14:paraId="2B726909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36D5F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5F4B0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7711B4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D5279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10.46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000EA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13.19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1E4260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737C91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0CD559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FE851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2" w:type="pct"/>
            <w:vMerge/>
            <w:vAlign w:val="center"/>
            <w:hideMark/>
          </w:tcPr>
          <w:p w14:paraId="3E90A0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D7B4F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0EAEC7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231CC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1315</w:t>
            </w:r>
          </w:p>
        </w:tc>
      </w:tr>
      <w:tr w:rsidR="00AC6D34" w14:paraId="7C92AF09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F3448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3DA96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3C205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54CEA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2DAC2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2D572F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4D593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108F16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5C68F2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11FC9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7B82C1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6258FC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ADA87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1331</w:t>
            </w:r>
          </w:p>
        </w:tc>
      </w:tr>
      <w:tr w:rsidR="00AC6D34" w14:paraId="2AFEB0B9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251F4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D14A2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BA171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B8760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739EDB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00" w:type="pct"/>
            <w:vMerge/>
            <w:vAlign w:val="center"/>
            <w:hideMark/>
          </w:tcPr>
          <w:p w14:paraId="3046C2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25A6C3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17" w:type="pct"/>
            <w:vMerge/>
            <w:vAlign w:val="center"/>
            <w:hideMark/>
          </w:tcPr>
          <w:p w14:paraId="0997CA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F3B06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66DEB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1E4EF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36D610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D4D56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122</w:t>
            </w:r>
          </w:p>
        </w:tc>
      </w:tr>
      <w:tr w:rsidR="00AC6D34" w14:paraId="2A504A27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7CE7D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7C2BD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4F92C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635DD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B6DEA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22C651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D3089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A27B2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39" w:type="pct"/>
            <w:vMerge/>
            <w:vAlign w:val="center"/>
            <w:hideMark/>
          </w:tcPr>
          <w:p w14:paraId="1FFC44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BE521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037CA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475A4E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E82C8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</w:t>
            </w:r>
          </w:p>
        </w:tc>
      </w:tr>
      <w:tr w:rsidR="00AC6D34" w14:paraId="11E7CD77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5398F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C436A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714C6B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BB1E3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27358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0" w:type="pct"/>
            <w:vMerge/>
            <w:vAlign w:val="center"/>
            <w:hideMark/>
          </w:tcPr>
          <w:p w14:paraId="6E090E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C73CD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31968F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7818A8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4F329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F9D30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C5EA8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67858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1517</w:t>
            </w:r>
          </w:p>
        </w:tc>
      </w:tr>
      <w:tr w:rsidR="00AC6D34" w14:paraId="76AFB350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4C213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463306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0C457B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60A45B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C4AB4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78EB17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/>
            <w:vAlign w:val="center"/>
            <w:hideMark/>
          </w:tcPr>
          <w:p w14:paraId="6DFF66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7A15E2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349EB0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6DE3A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566B10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646374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67C39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248</w:t>
            </w:r>
          </w:p>
        </w:tc>
      </w:tr>
      <w:tr w:rsidR="00AC6D34" w14:paraId="3F0C8459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D7EEA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8F982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71939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DC9FB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28BD96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0C4933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6F383D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5BABD2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9B1EE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A1BB2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3A2BF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/>
            <w:vAlign w:val="center"/>
            <w:hideMark/>
          </w:tcPr>
          <w:p w14:paraId="5599D9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A3C1C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475</w:t>
            </w:r>
          </w:p>
        </w:tc>
      </w:tr>
      <w:tr w:rsidR="00AC6D34" w14:paraId="75D11328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E3E26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15A79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6F4AB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37456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13876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E241E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ABC55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17" w:type="pct"/>
            <w:vMerge/>
            <w:vAlign w:val="center"/>
            <w:hideMark/>
          </w:tcPr>
          <w:p w14:paraId="462856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48D5D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E4DAD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50105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232CBB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62FE0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469</w:t>
            </w:r>
          </w:p>
        </w:tc>
      </w:tr>
      <w:tr w:rsidR="00AC6D34" w14:paraId="2C63CC2E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0D8E6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C036E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AAA14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29EBC3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4AE47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300" w:type="pct"/>
            <w:vMerge/>
            <w:vAlign w:val="center"/>
            <w:hideMark/>
          </w:tcPr>
          <w:p w14:paraId="3CF96D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7D9D2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0A791A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62F7AF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3157F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9" w:type="pct"/>
            <w:vMerge/>
            <w:vAlign w:val="center"/>
            <w:hideMark/>
          </w:tcPr>
          <w:p w14:paraId="7AB7C1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67DC8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29154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626</w:t>
            </w:r>
          </w:p>
        </w:tc>
      </w:tr>
      <w:tr w:rsidR="00AC6D34" w14:paraId="50AAC14B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B9CC9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8DB63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372DE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8BDA9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F0D71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41D4F0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1150C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F7E1A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63D572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E86F8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39" w:type="pct"/>
            <w:vMerge/>
            <w:vAlign w:val="center"/>
            <w:hideMark/>
          </w:tcPr>
          <w:p w14:paraId="6B099A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6A7D10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AF6FF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650</w:t>
            </w:r>
          </w:p>
        </w:tc>
      </w:tr>
      <w:tr w:rsidR="00AC6D34" w14:paraId="50B4B471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1C636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6C363C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77C567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6B3357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BBC86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7A858D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/>
            <w:vAlign w:val="center"/>
            <w:hideMark/>
          </w:tcPr>
          <w:p w14:paraId="70981E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16CC79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3D6D5C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2790BB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76787A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53" w:type="pct"/>
            <w:vMerge/>
            <w:vAlign w:val="center"/>
            <w:hideMark/>
          </w:tcPr>
          <w:p w14:paraId="06FB80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979CC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252</w:t>
            </w:r>
          </w:p>
        </w:tc>
      </w:tr>
      <w:tr w:rsidR="00AC6D34" w14:paraId="4DBF6B63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F7B26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728483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0B061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988EB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4AFE5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2B0C69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64" w:type="pct"/>
            <w:vMerge/>
            <w:vAlign w:val="center"/>
            <w:hideMark/>
          </w:tcPr>
          <w:p w14:paraId="1644ED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6D6151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9913B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3AC48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35B98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4C0033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EC2AE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747</w:t>
            </w:r>
          </w:p>
        </w:tc>
      </w:tr>
      <w:tr w:rsidR="00AC6D34" w14:paraId="2410B085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38782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0987C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4E7DB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DCD03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D0699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13C46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06A80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0CA2E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375A25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85ED8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99B82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2DEEC0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B4A14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785</w:t>
            </w:r>
          </w:p>
        </w:tc>
      </w:tr>
      <w:tr w:rsidR="00AC6D34" w14:paraId="67DBCD02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F50A6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41226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075F77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48A74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EAD0B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4FA467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71111F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902C3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3A17CD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E255C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3A57C1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53" w:type="pct"/>
            <w:vMerge/>
            <w:vAlign w:val="center"/>
            <w:hideMark/>
          </w:tcPr>
          <w:p w14:paraId="53B866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44FE3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244</w:t>
            </w:r>
          </w:p>
        </w:tc>
      </w:tr>
      <w:tr w:rsidR="00AC6D34" w14:paraId="4B0E715F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654B0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A0F71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D8605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990B0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EBF69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21.31</w:t>
            </w:r>
          </w:p>
        </w:tc>
        <w:tc>
          <w:tcPr>
            <w:tcW w:w="300" w:type="pct"/>
            <w:vMerge/>
            <w:vAlign w:val="center"/>
            <w:hideMark/>
          </w:tcPr>
          <w:p w14:paraId="605046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2B610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DB45F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2BC4EC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CA322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97BD0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/>
            <w:vAlign w:val="center"/>
            <w:hideMark/>
          </w:tcPr>
          <w:p w14:paraId="7DE821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D6231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408</w:t>
            </w:r>
          </w:p>
        </w:tc>
      </w:tr>
      <w:tr w:rsidR="00AC6D34" w14:paraId="2FFE02F9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42016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E07BB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9BA31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270809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A58D6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3D2390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64" w:type="pct"/>
            <w:vMerge/>
            <w:vAlign w:val="center"/>
            <w:hideMark/>
          </w:tcPr>
          <w:p w14:paraId="186BC1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78E6DD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4BDE0E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0EE29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6BC0C9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E0F76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23901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372</w:t>
            </w:r>
          </w:p>
        </w:tc>
      </w:tr>
      <w:tr w:rsidR="00AC6D34" w14:paraId="686E03B5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EC4E8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31802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B1312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5B69C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99C61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5F51C2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5E911C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7FF82F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F3CBC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827A8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vMerge/>
            <w:vAlign w:val="center"/>
            <w:hideMark/>
          </w:tcPr>
          <w:p w14:paraId="74776A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2435C9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E8DFE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1381</w:t>
            </w:r>
          </w:p>
        </w:tc>
      </w:tr>
      <w:tr w:rsidR="00AC6D34" w14:paraId="1A3A5C36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F9130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00A71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BA8A9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07005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499C3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59EC53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A4BE9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2D49E6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072871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58723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C62E1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187E17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861C7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1387</w:t>
            </w:r>
          </w:p>
        </w:tc>
      </w:tr>
      <w:tr w:rsidR="00AC6D34" w14:paraId="500D9352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BF056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E35AF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C8A40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EE4A4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11.38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47D48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14.91</w:t>
            </w:r>
          </w:p>
        </w:tc>
        <w:tc>
          <w:tcPr>
            <w:tcW w:w="300" w:type="pct"/>
            <w:vMerge/>
            <w:vAlign w:val="center"/>
            <w:hideMark/>
          </w:tcPr>
          <w:p w14:paraId="654A5B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0920A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2DA337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69A6FD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666AA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6BA05F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026B8B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2D0D1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1333</w:t>
            </w:r>
          </w:p>
        </w:tc>
      </w:tr>
      <w:tr w:rsidR="00AC6D34" w14:paraId="692A60DE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3D986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B015B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E2644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D238C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7E477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52D25F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BA5D9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54830E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2BFBB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08B09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0F6A3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0E373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0D792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1341</w:t>
            </w:r>
          </w:p>
        </w:tc>
      </w:tr>
      <w:tr w:rsidR="00AC6D34" w14:paraId="0202862D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9D323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40FEE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233AA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132B37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7BEEFE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300" w:type="pct"/>
            <w:vMerge/>
            <w:vAlign w:val="center"/>
            <w:hideMark/>
          </w:tcPr>
          <w:p w14:paraId="1AB79A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0BB75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02A621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A6B0F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92" w:type="pct"/>
            <w:vMerge/>
            <w:vAlign w:val="center"/>
            <w:hideMark/>
          </w:tcPr>
          <w:p w14:paraId="38325E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7F6EE8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5CE045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2DFE2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1493</w:t>
            </w:r>
          </w:p>
        </w:tc>
      </w:tr>
      <w:tr w:rsidR="00AC6D34" w14:paraId="36A62F43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5E22F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13618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367C9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FA014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B3ACA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297DDE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CCDF9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64EEEF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D5F5E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EB177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93222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2364E8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13919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1497</w:t>
            </w:r>
          </w:p>
        </w:tc>
      </w:tr>
      <w:tr w:rsidR="00AC6D34" w14:paraId="561A70A0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06FF4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1F1B6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493" w:type="pct"/>
            <w:vMerge/>
            <w:vAlign w:val="center"/>
            <w:hideMark/>
          </w:tcPr>
          <w:p w14:paraId="30FF36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49DDD6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E8D5E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300" w:type="pct"/>
            <w:vMerge/>
            <w:vAlign w:val="center"/>
            <w:hideMark/>
          </w:tcPr>
          <w:p w14:paraId="707910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F8701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295875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1AC5A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92" w:type="pct"/>
            <w:vMerge/>
            <w:vAlign w:val="center"/>
            <w:hideMark/>
          </w:tcPr>
          <w:p w14:paraId="0C29BA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7D536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098B9E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C3987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1481</w:t>
            </w:r>
          </w:p>
        </w:tc>
      </w:tr>
      <w:tr w:rsidR="00AC6D34" w14:paraId="59C8C936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F5F7E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D8D35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D4890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3DAD9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DCC88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1A9E39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308F06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48FC5A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439A5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2805A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117CC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911CE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B3EF8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1485</w:t>
            </w:r>
          </w:p>
        </w:tc>
      </w:tr>
      <w:tr w:rsidR="00AC6D34" w14:paraId="229496E5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6DC06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1F79C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493" w:type="pct"/>
            <w:vMerge/>
            <w:vAlign w:val="center"/>
            <w:hideMark/>
          </w:tcPr>
          <w:p w14:paraId="5331C8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37D71F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2E74E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300" w:type="pct"/>
            <w:vMerge/>
            <w:vAlign w:val="center"/>
            <w:hideMark/>
          </w:tcPr>
          <w:p w14:paraId="0ECB7F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FD84B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17C367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E6260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92" w:type="pct"/>
            <w:vMerge/>
            <w:vAlign w:val="center"/>
            <w:hideMark/>
          </w:tcPr>
          <w:p w14:paraId="5F16AA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39789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67756D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F01C94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1465</w:t>
            </w:r>
          </w:p>
        </w:tc>
      </w:tr>
      <w:tr w:rsidR="00AC6D34" w14:paraId="51B73506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96D95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C14CA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4BA74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00EF4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58C479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463E3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71D6F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0F5765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6D882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B1B8F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B69A0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2E4676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041A7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1469</w:t>
            </w:r>
          </w:p>
        </w:tc>
      </w:tr>
      <w:tr w:rsidR="00AC6D34" w14:paraId="1379B6D0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C7A12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722690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C77D5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2C3B78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07FE3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00" w:type="pct"/>
            <w:vMerge/>
            <w:vAlign w:val="center"/>
            <w:hideMark/>
          </w:tcPr>
          <w:p w14:paraId="453424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7C6E26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28B7C0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2C66BC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2" w:type="pct"/>
            <w:vMerge/>
            <w:vAlign w:val="center"/>
            <w:hideMark/>
          </w:tcPr>
          <w:p w14:paraId="7C55BC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00386C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3" w:type="pct"/>
            <w:vMerge/>
            <w:vAlign w:val="center"/>
            <w:hideMark/>
          </w:tcPr>
          <w:p w14:paraId="0F9E79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DAD7B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1233,1269</w:t>
            </w:r>
          </w:p>
        </w:tc>
      </w:tr>
      <w:tr w:rsidR="00AC6D34" w14:paraId="64A4F283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F670D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F8A1D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09443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2E42A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6373C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01484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E2051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28D12B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7B79BA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806A5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20E68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7DC875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E4E15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1237,1273</w:t>
            </w:r>
          </w:p>
        </w:tc>
      </w:tr>
      <w:tr w:rsidR="00AC6D34" w14:paraId="41066DAB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6F879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551BC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BB403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3EE2C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732D50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300" w:type="pct"/>
            <w:vMerge/>
            <w:vAlign w:val="center"/>
            <w:hideMark/>
          </w:tcPr>
          <w:p w14:paraId="2C6DE6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F1F38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BDA51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4185A8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FAE25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6E448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/>
            <w:vAlign w:val="center"/>
            <w:hideMark/>
          </w:tcPr>
          <w:p w14:paraId="4ECF76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7F79B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402</w:t>
            </w:r>
          </w:p>
        </w:tc>
      </w:tr>
      <w:tr w:rsidR="00AC6D34" w14:paraId="61324636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EAA13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DBD38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F1A5D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1744C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5957E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132242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64" w:type="pct"/>
            <w:vMerge/>
            <w:vAlign w:val="center"/>
            <w:hideMark/>
          </w:tcPr>
          <w:p w14:paraId="244AC3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633B0C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6B6D6F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05C0A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60F5B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646BD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2D49A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366</w:t>
            </w:r>
          </w:p>
        </w:tc>
      </w:tr>
      <w:tr w:rsidR="00AC6D34" w14:paraId="486CB927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0BC65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68CD2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5380F7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5B691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7E99D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785528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60C77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573F26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2CC534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92" w:type="pct"/>
            <w:vMerge/>
            <w:vAlign w:val="center"/>
            <w:hideMark/>
          </w:tcPr>
          <w:p w14:paraId="248698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5A990B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3" w:type="pct"/>
            <w:vMerge/>
            <w:vAlign w:val="center"/>
            <w:hideMark/>
          </w:tcPr>
          <w:p w14:paraId="3C578F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61E03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961</w:t>
            </w:r>
          </w:p>
        </w:tc>
      </w:tr>
      <w:tr w:rsidR="00AC6D34" w14:paraId="64CAD493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E07E4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FE58D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45FD2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B1B88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A6227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00" w:type="pct"/>
            <w:vMerge/>
            <w:vAlign w:val="center"/>
            <w:hideMark/>
          </w:tcPr>
          <w:p w14:paraId="427EF8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C1212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7C6F3E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2C1EA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44FCA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42077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C9118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554E4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741,753</w:t>
            </w:r>
          </w:p>
        </w:tc>
      </w:tr>
      <w:tr w:rsidR="00AC6D34" w14:paraId="4382A5F8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449FC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55905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33E79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EBCB3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844FF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7A186D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63BBA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0C6B23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0531C8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1E584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D21D6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56307F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DA44F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769</w:t>
            </w:r>
          </w:p>
        </w:tc>
      </w:tr>
      <w:tr w:rsidR="00AC6D34" w14:paraId="40C067EA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625FE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7A8E16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380F5C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4054A4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A48FA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00" w:type="pct"/>
            <w:vMerge/>
            <w:vAlign w:val="center"/>
            <w:hideMark/>
          </w:tcPr>
          <w:p w14:paraId="2CB3AD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41C96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/>
            <w:vAlign w:val="center"/>
            <w:hideMark/>
          </w:tcPr>
          <w:p w14:paraId="57CD70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7F5F9A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11A6FB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4E0009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27A61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C04D7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963</w:t>
            </w:r>
          </w:p>
        </w:tc>
      </w:tr>
      <w:tr w:rsidR="00AC6D34" w14:paraId="01018869" w14:textId="77777777" w:rsidTr="00AC6D34">
        <w:trPr>
          <w:trHeight w:val="280"/>
        </w:trPr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14:paraId="305F52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3E05D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17CE4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F5B16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48A7A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00" w:type="pct"/>
            <w:vMerge/>
            <w:vAlign w:val="center"/>
            <w:hideMark/>
          </w:tcPr>
          <w:p w14:paraId="3F94FC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1A6F2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0CC015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017DD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6EA4F4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93E72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7BBCF6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B3CA7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1441</w:t>
            </w:r>
          </w:p>
        </w:tc>
      </w:tr>
      <w:tr w:rsidR="00AC6D34" w14:paraId="7DE1B29B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2DAC8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E4CFA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A3023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3C2ED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80EB5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775956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947BF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0966F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76387D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0279E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AFF90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795141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D5195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1449</w:t>
            </w:r>
          </w:p>
        </w:tc>
      </w:tr>
      <w:tr w:rsidR="00AC6D34" w14:paraId="24A0E5A2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68DD3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9F205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493" w:type="pct"/>
            <w:vMerge/>
            <w:vAlign w:val="center"/>
            <w:hideMark/>
          </w:tcPr>
          <w:p w14:paraId="74B7B5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46BB1F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3B48B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300" w:type="pct"/>
            <w:vMerge/>
            <w:vAlign w:val="center"/>
            <w:hideMark/>
          </w:tcPr>
          <w:p w14:paraId="105D6B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AEAD5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E087A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647A4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57D96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DF0EC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4E9C65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0DD4B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1440</w:t>
            </w:r>
          </w:p>
        </w:tc>
      </w:tr>
      <w:tr w:rsidR="00AC6D34" w14:paraId="6B9BFE99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B9650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08F47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3B918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EDBD8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2FA63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AD457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F36CF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4C6BD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17555C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0CCF7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22C8A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1B8E0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C8594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1448</w:t>
            </w:r>
          </w:p>
        </w:tc>
      </w:tr>
      <w:tr w:rsidR="00AC6D34" w14:paraId="0AE86ADA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A832E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58C01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7260A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297BE1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07994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00" w:type="pct"/>
            <w:vMerge/>
            <w:vAlign w:val="center"/>
            <w:hideMark/>
          </w:tcPr>
          <w:p w14:paraId="234A50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4F93E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8DD8C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0668E8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19987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79F677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7F40FB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AEDAB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654</w:t>
            </w:r>
          </w:p>
        </w:tc>
      </w:tr>
      <w:tr w:rsidR="00AC6D34" w14:paraId="3B595CBE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157EE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552A1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DFC90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5D3EC3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BD08E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1B0113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3500E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014E13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2B4B12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A2058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5EA11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3F9D29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B5447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662</w:t>
            </w:r>
          </w:p>
        </w:tc>
      </w:tr>
      <w:tr w:rsidR="00AC6D34" w14:paraId="2BB8580F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E47BD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14118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94889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EC92A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66A28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18.43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31A9D2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/>
            <w:vAlign w:val="center"/>
            <w:hideMark/>
          </w:tcPr>
          <w:p w14:paraId="5AFC30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17DB39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03F13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ED0AE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/>
            <w:vAlign w:val="center"/>
            <w:hideMark/>
          </w:tcPr>
          <w:p w14:paraId="46CE9A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7EF9E6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40DAD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484</w:t>
            </w:r>
          </w:p>
        </w:tc>
      </w:tr>
      <w:tr w:rsidR="00AC6D34" w14:paraId="4670DDF8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A16F5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DCEE5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55278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7EF86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B0465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42B5D2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455DE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7D537A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068241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E12C8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1A7B0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93049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C8005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492</w:t>
            </w:r>
          </w:p>
        </w:tc>
      </w:tr>
      <w:tr w:rsidR="00AC6D34" w14:paraId="44A8BF14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30050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E26D7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33580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167D4E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03B786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00" w:type="pct"/>
            <w:vMerge/>
            <w:vAlign w:val="center"/>
            <w:hideMark/>
          </w:tcPr>
          <w:p w14:paraId="6486C0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20972B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/>
            <w:vAlign w:val="center"/>
            <w:hideMark/>
          </w:tcPr>
          <w:p w14:paraId="625ACB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03899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664F6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0A5903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13F764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4D183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312</w:t>
            </w:r>
          </w:p>
        </w:tc>
      </w:tr>
      <w:tr w:rsidR="00AC6D34" w14:paraId="7C5D4168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8B742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983BE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E25A9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5E6C1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0A46E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1F3D2A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8A224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F5834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05F371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76233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D53D2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3BD36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CEE48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315</w:t>
            </w:r>
          </w:p>
        </w:tc>
      </w:tr>
      <w:tr w:rsidR="00AC6D34" w14:paraId="2580ECD9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0A31B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C5E47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7FB55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3FFF6A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-0.62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4AB51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7B56E4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F9352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61C559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6B0572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B0013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D0283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4484E5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962FC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1439</w:t>
            </w:r>
          </w:p>
        </w:tc>
      </w:tr>
      <w:tr w:rsidR="00AC6D34" w14:paraId="7DD2EEA2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E0AF8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5FD84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9CB57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8DA25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3E5B5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1E605A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1769D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6E867A1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3807B9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92" w:type="pct"/>
            <w:vMerge/>
            <w:vAlign w:val="center"/>
            <w:hideMark/>
          </w:tcPr>
          <w:p w14:paraId="1B6CCC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7EFBE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03634B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35D50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1446</w:t>
            </w:r>
          </w:p>
        </w:tc>
      </w:tr>
      <w:tr w:rsidR="00AC6D34" w14:paraId="59EDB805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019A6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3155A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54A91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8BD63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4A3AF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768F46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719E75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671F30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28762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0EE408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D2D1B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53" w:type="pct"/>
            <w:vMerge/>
            <w:vAlign w:val="center"/>
            <w:hideMark/>
          </w:tcPr>
          <w:p w14:paraId="269724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F6CBF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348</w:t>
            </w:r>
          </w:p>
        </w:tc>
      </w:tr>
      <w:tr w:rsidR="00AC6D34" w14:paraId="581164E8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FB97F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A6C33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3F269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5B33A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7D488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3F9735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6F63F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4FDBAF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39EB8C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1C8056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2716F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4DF12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CE569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351</w:t>
            </w:r>
          </w:p>
        </w:tc>
      </w:tr>
      <w:tr w:rsidR="00AC6D34" w14:paraId="0D98EE9D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E58EC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48709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B91FF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B0D90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6.49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26266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0407B7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37057C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68864F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03A319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230C1B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2297C9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3411B0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5BAE2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1064,1065</w:t>
            </w:r>
          </w:p>
        </w:tc>
      </w:tr>
      <w:tr w:rsidR="00AC6D34" w14:paraId="16E47C66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F06A5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D1635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8141E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6D989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27A88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21C4DF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8BD6F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66401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39" w:type="pct"/>
            <w:vMerge/>
            <w:vAlign w:val="center"/>
            <w:hideMark/>
          </w:tcPr>
          <w:p w14:paraId="35981A6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73AA1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F4A57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32102A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12942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1020,1022,1032,1034,1044,1046</w:t>
            </w:r>
          </w:p>
        </w:tc>
      </w:tr>
      <w:tr w:rsidR="00AC6D34" w14:paraId="6D6F38B0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68523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CBE4B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B71A1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115700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-4.4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1B20F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37061F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/>
            <w:vAlign w:val="center"/>
            <w:hideMark/>
          </w:tcPr>
          <w:p w14:paraId="00FD55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1D565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2A386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65ED4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vMerge/>
            <w:vAlign w:val="center"/>
            <w:hideMark/>
          </w:tcPr>
          <w:p w14:paraId="4EFC06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3580C5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83752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294</w:t>
            </w:r>
          </w:p>
        </w:tc>
      </w:tr>
      <w:tr w:rsidR="00AC6D34" w14:paraId="6A62EDA3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EDEB2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06239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33FF3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77667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4739B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322841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D6946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5ACEE7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4EA6BE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DF4D1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641A70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654C00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FCD19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297</w:t>
            </w:r>
          </w:p>
        </w:tc>
      </w:tr>
      <w:tr w:rsidR="00AC6D34" w14:paraId="6F173593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0437A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7B3FD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493" w:type="pct"/>
            <w:vMerge/>
            <w:vAlign w:val="center"/>
            <w:hideMark/>
          </w:tcPr>
          <w:p w14:paraId="7F15A9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7D1F42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34761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300" w:type="pct"/>
            <w:vMerge/>
            <w:vAlign w:val="center"/>
            <w:hideMark/>
          </w:tcPr>
          <w:p w14:paraId="548570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E334A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0BF6B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A9C03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92" w:type="pct"/>
            <w:vMerge/>
            <w:vAlign w:val="center"/>
            <w:hideMark/>
          </w:tcPr>
          <w:p w14:paraId="0E4957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EAFFA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3032E1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B04B8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330</w:t>
            </w:r>
          </w:p>
        </w:tc>
      </w:tr>
      <w:tr w:rsidR="00AC6D34" w14:paraId="751973B2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86F45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FD6D8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04C6F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4F58FA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39E71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108803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D02CF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7FDE79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14DF59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76F0E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A86EF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0590D4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022E0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333</w:t>
            </w:r>
          </w:p>
        </w:tc>
      </w:tr>
      <w:tr w:rsidR="00AC6D34" w14:paraId="0A7F2FF0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C7865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1E295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C9DFE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43F6C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702942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1.99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79E8DB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752C38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C9049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065E45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2" w:type="pct"/>
            <w:vMerge/>
            <w:vAlign w:val="center"/>
            <w:hideMark/>
          </w:tcPr>
          <w:p w14:paraId="699184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0E950D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73689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2470B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1306</w:t>
            </w:r>
          </w:p>
        </w:tc>
      </w:tr>
      <w:tr w:rsidR="00AC6D34" w14:paraId="79103C46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C5ED1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C9B92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73E00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09D15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55F34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606E52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35BA7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6E2A97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72F4EF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98F67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D8553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EDEAB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F70E5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1330</w:t>
            </w:r>
          </w:p>
        </w:tc>
      </w:tr>
      <w:tr w:rsidR="00AC6D34" w14:paraId="3719641A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EE542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C3E29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37CAC9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990B2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F2AEE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0" w:type="pct"/>
            <w:vMerge/>
            <w:vAlign w:val="center"/>
            <w:hideMark/>
          </w:tcPr>
          <w:p w14:paraId="6CFD34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8C9C5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7F977D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71BEEB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45167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1F3FC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832BD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1DAAA8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1516</w:t>
            </w:r>
          </w:p>
        </w:tc>
      </w:tr>
      <w:tr w:rsidR="00AC6D34" w14:paraId="37E4817B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421FC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6D3E1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09706A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8C032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05B0B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7FC436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/>
            <w:vAlign w:val="center"/>
            <w:hideMark/>
          </w:tcPr>
          <w:p w14:paraId="2570CC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7355C6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3CB747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5E2D0B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0122B2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B2931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65076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249</w:t>
            </w:r>
          </w:p>
        </w:tc>
      </w:tr>
      <w:tr w:rsidR="00AC6D34" w14:paraId="0204B8DF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4480C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B0BA2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38768B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6E312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05857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182B06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5A89E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/>
            <w:vAlign w:val="center"/>
            <w:hideMark/>
          </w:tcPr>
          <w:p w14:paraId="70CCF8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025EEB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E8A0B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60D675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E6570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49CE4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1545</w:t>
            </w:r>
          </w:p>
        </w:tc>
      </w:tr>
      <w:tr w:rsidR="00AC6D34" w14:paraId="459FEB9B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A34FA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D7C24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E81CB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2459BB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2173CE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72D381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70DE8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2B9101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74F1A9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7607AA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F1236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18C70D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76415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474</w:t>
            </w:r>
          </w:p>
        </w:tc>
      </w:tr>
      <w:tr w:rsidR="00AC6D34" w14:paraId="71A165F8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231E72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225EB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3B9F2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F8F9A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32065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3CF128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AB726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17" w:type="pct"/>
            <w:vMerge/>
            <w:vAlign w:val="center"/>
            <w:hideMark/>
          </w:tcPr>
          <w:p w14:paraId="2F39AC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29DCC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0AC01E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76A37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10E2D6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94AB2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468</w:t>
            </w:r>
          </w:p>
        </w:tc>
      </w:tr>
      <w:tr w:rsidR="00AC6D34" w14:paraId="3D2D5585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7D1D9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88647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28422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622B88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B18AD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00" w:type="pct"/>
            <w:vMerge/>
            <w:vAlign w:val="center"/>
            <w:hideMark/>
          </w:tcPr>
          <w:p w14:paraId="3CC950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21C71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683174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4C6059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276211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9" w:type="pct"/>
            <w:vMerge/>
            <w:vAlign w:val="center"/>
            <w:hideMark/>
          </w:tcPr>
          <w:p w14:paraId="783D71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830DD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5ACB1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622</w:t>
            </w:r>
          </w:p>
        </w:tc>
      </w:tr>
      <w:tr w:rsidR="00AC6D34" w14:paraId="29203858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F369F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D9445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C44F3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C35AF6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297D1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53E7B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904D9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5A0F59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19E650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3B147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39" w:type="pct"/>
            <w:vMerge/>
            <w:vAlign w:val="center"/>
            <w:hideMark/>
          </w:tcPr>
          <w:p w14:paraId="331966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7078D5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6AA2A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646</w:t>
            </w:r>
          </w:p>
        </w:tc>
      </w:tr>
      <w:tr w:rsidR="00AC6D34" w14:paraId="6C82998F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41E4C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967D8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0FF248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5CD692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ECCAD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7D2A09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0B3D9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1EA991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6A381B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05795B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1BAECE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53" w:type="pct"/>
            <w:vMerge/>
            <w:vAlign w:val="center"/>
            <w:hideMark/>
          </w:tcPr>
          <w:p w14:paraId="1C479B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232A8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1548</w:t>
            </w:r>
          </w:p>
        </w:tc>
      </w:tr>
      <w:tr w:rsidR="00AC6D34" w14:paraId="738833CA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94A02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573CB9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FB2F5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F7976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1C972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7838B6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2B143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vMerge/>
            <w:vAlign w:val="center"/>
            <w:hideMark/>
          </w:tcPr>
          <w:p w14:paraId="558786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4B3EFD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4A7E59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6C2D06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53" w:type="pct"/>
            <w:vMerge/>
            <w:vAlign w:val="center"/>
            <w:hideMark/>
          </w:tcPr>
          <w:p w14:paraId="1661FD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854AD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253</w:t>
            </w:r>
          </w:p>
        </w:tc>
      </w:tr>
      <w:tr w:rsidR="00AC6D34" w14:paraId="4847308B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B37B2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32CDD4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D70AE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06DD6E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77DBE9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4AA0ED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64" w:type="pct"/>
            <w:vMerge/>
            <w:vAlign w:val="center"/>
            <w:hideMark/>
          </w:tcPr>
          <w:p w14:paraId="1AC870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168E28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6AE7F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4F5F23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0FDEEE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6605B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9965B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746,758</w:t>
            </w:r>
          </w:p>
        </w:tc>
      </w:tr>
      <w:tr w:rsidR="00AC6D34" w14:paraId="7FF69064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E1E2F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7169D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99369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73841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4486D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398BE2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67219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225080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056283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F6D63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28B94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0FC624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F74D4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784</w:t>
            </w:r>
          </w:p>
        </w:tc>
      </w:tr>
      <w:tr w:rsidR="00AC6D34" w14:paraId="00F20DB8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10E3E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0A8427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0AE0FB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42B1E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53B57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4090E9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126767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23F85C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0A0CFC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2F4E77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703F6D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53" w:type="pct"/>
            <w:vMerge/>
            <w:vAlign w:val="center"/>
            <w:hideMark/>
          </w:tcPr>
          <w:p w14:paraId="4C62BF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35222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245</w:t>
            </w:r>
          </w:p>
        </w:tc>
      </w:tr>
      <w:tr w:rsidR="00AC6D34" w14:paraId="104F352A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10505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89E4B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BC83C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1BD057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22AF9A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10.64</w:t>
            </w:r>
          </w:p>
        </w:tc>
        <w:tc>
          <w:tcPr>
            <w:tcW w:w="300" w:type="pct"/>
            <w:vMerge/>
            <w:vAlign w:val="center"/>
            <w:hideMark/>
          </w:tcPr>
          <w:p w14:paraId="45D263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3429B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1D4ABD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75368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5DEDF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423AFC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/>
            <w:vAlign w:val="center"/>
            <w:hideMark/>
          </w:tcPr>
          <w:p w14:paraId="6C06F0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14788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411</w:t>
            </w:r>
          </w:p>
        </w:tc>
      </w:tr>
      <w:tr w:rsidR="00AC6D34" w14:paraId="0CFD109E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9B743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6B2F9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B2823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DE595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BA240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4A9345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64" w:type="pct"/>
            <w:vMerge/>
            <w:vAlign w:val="center"/>
            <w:hideMark/>
          </w:tcPr>
          <w:p w14:paraId="0EEB93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7E972C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08956A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7106C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7C12BC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75D98F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6704B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375</w:t>
            </w:r>
          </w:p>
        </w:tc>
      </w:tr>
      <w:tr w:rsidR="00AC6D34" w14:paraId="7FBC3916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37322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52FC0C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A6577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11B3B8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6C6F7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0A0C43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1383F0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47A6F1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A9042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3B4D0A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vMerge/>
            <w:vAlign w:val="center"/>
            <w:hideMark/>
          </w:tcPr>
          <w:p w14:paraId="1590DC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7168F5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29EC3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1380</w:t>
            </w:r>
          </w:p>
        </w:tc>
      </w:tr>
      <w:tr w:rsidR="00AC6D34" w14:paraId="2C18C958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2E6F0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0B5E9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DBA64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2B509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62FE1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15F9D0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BBAF5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E66ED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0DBA03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42C1C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B530D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C4C00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AB13A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1386</w:t>
            </w:r>
          </w:p>
        </w:tc>
      </w:tr>
      <w:tr w:rsidR="00AC6D34" w14:paraId="09CDC5E9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DF0FA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0C130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7E6214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13AFB6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56F103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4.22</w:t>
            </w:r>
          </w:p>
        </w:tc>
        <w:tc>
          <w:tcPr>
            <w:tcW w:w="300" w:type="pct"/>
            <w:vMerge/>
            <w:vAlign w:val="center"/>
            <w:hideMark/>
          </w:tcPr>
          <w:p w14:paraId="770E35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7162A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285D2D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19AD65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2C0CF6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085E6A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92141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BCD30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1308</w:t>
            </w:r>
          </w:p>
        </w:tc>
      </w:tr>
      <w:tr w:rsidR="00AC6D34" w14:paraId="6FF0BC63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62E1F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28824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BE60D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23A175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432A0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254D07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730B2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4246CF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319870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013CD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2CC1E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7BB333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4BC89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1332</w:t>
            </w:r>
          </w:p>
        </w:tc>
      </w:tr>
      <w:tr w:rsidR="00AC6D34" w14:paraId="2C44EDC3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1781F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84DC2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5A34E9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AFC85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4984F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00" w:type="pct"/>
            <w:vMerge/>
            <w:vAlign w:val="center"/>
            <w:hideMark/>
          </w:tcPr>
          <w:p w14:paraId="6221D5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70A4D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713E9D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0A2255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22B2F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2DD23D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3" w:type="pct"/>
            <w:vMerge/>
            <w:vAlign w:val="center"/>
            <w:hideMark/>
          </w:tcPr>
          <w:p w14:paraId="757DC1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46A47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1526</w:t>
            </w:r>
          </w:p>
        </w:tc>
      </w:tr>
      <w:tr w:rsidR="00AC6D34" w14:paraId="75A7E481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B620E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BD736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7A41D1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49FE37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89362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00" w:type="pct"/>
            <w:vMerge/>
            <w:vAlign w:val="center"/>
            <w:hideMark/>
          </w:tcPr>
          <w:p w14:paraId="093725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23A7F2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7D1B84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23BFF2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92" w:type="pct"/>
            <w:vMerge/>
            <w:vAlign w:val="center"/>
            <w:hideMark/>
          </w:tcPr>
          <w:p w14:paraId="15C0EF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25C0A4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/>
            <w:vAlign w:val="center"/>
            <w:hideMark/>
          </w:tcPr>
          <w:p w14:paraId="6A774B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D886C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1492</w:t>
            </w:r>
          </w:p>
        </w:tc>
      </w:tr>
      <w:tr w:rsidR="00AC6D34" w14:paraId="04A00F20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4F618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3019DF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B9B38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3CC5CE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B84E7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4B8AD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BE765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373640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3744F8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6C0CEA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67D55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51361A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390C9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1496</w:t>
            </w:r>
          </w:p>
        </w:tc>
      </w:tr>
      <w:tr w:rsidR="00AC6D34" w14:paraId="5553B821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B70F9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0826F4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493" w:type="pct"/>
            <w:vMerge/>
            <w:vAlign w:val="center"/>
            <w:hideMark/>
          </w:tcPr>
          <w:p w14:paraId="596D9C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D0FEA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6A764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00" w:type="pct"/>
            <w:vMerge/>
            <w:vAlign w:val="center"/>
            <w:hideMark/>
          </w:tcPr>
          <w:p w14:paraId="1EBB94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D419C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791948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A09A0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92" w:type="pct"/>
            <w:vMerge/>
            <w:vAlign w:val="center"/>
            <w:hideMark/>
          </w:tcPr>
          <w:p w14:paraId="3E59A7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07763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4F2274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7CED8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1484</w:t>
            </w:r>
          </w:p>
        </w:tc>
      </w:tr>
      <w:tr w:rsidR="00AC6D34" w14:paraId="46EB2F6A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7CBB4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2CE830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28E01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7CD87C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83F2A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4A5DE7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F744B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7B6F76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7E14A6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795226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FAD41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14AA09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A388F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1480</w:t>
            </w:r>
          </w:p>
        </w:tc>
      </w:tr>
      <w:tr w:rsidR="00AC6D34" w14:paraId="0842C8BE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786CF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9C4BB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B55D1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1642DF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E8DDF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300" w:type="pct"/>
            <w:vMerge/>
            <w:vAlign w:val="center"/>
            <w:hideMark/>
          </w:tcPr>
          <w:p w14:paraId="43BA7D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47457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5E4C9F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3CA092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2" w:type="pct"/>
            <w:vMerge/>
            <w:vAlign w:val="center"/>
            <w:hideMark/>
          </w:tcPr>
          <w:p w14:paraId="770E05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6FFDC6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75AE22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346B02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AC6D34" w14:paraId="0C7B114C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51BD2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777A6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44A35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DF9CD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35AA0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06CA32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5FF05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7382EC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39" w:type="pct"/>
            <w:vMerge/>
            <w:vAlign w:val="center"/>
            <w:hideMark/>
          </w:tcPr>
          <w:p w14:paraId="00B88F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35951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549265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0F5DFD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3D063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</w:t>
            </w:r>
          </w:p>
        </w:tc>
      </w:tr>
      <w:tr w:rsidR="00AC6D34" w14:paraId="033E1EC8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8533B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C25E0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3414EC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21BDA9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41585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00" w:type="pct"/>
            <w:vMerge/>
            <w:vAlign w:val="center"/>
            <w:hideMark/>
          </w:tcPr>
          <w:p w14:paraId="48A8DF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11A07D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54EBE5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78DC9C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27C2E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310429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3" w:type="pct"/>
            <w:vMerge/>
            <w:vAlign w:val="center"/>
            <w:hideMark/>
          </w:tcPr>
          <w:p w14:paraId="07B218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66BDE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1528</w:t>
            </w:r>
          </w:p>
        </w:tc>
      </w:tr>
      <w:tr w:rsidR="00AC6D34" w14:paraId="7F61B8E2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012F8A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7DB01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7D475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3CBD4F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5B253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00" w:type="pct"/>
            <w:vMerge/>
            <w:vAlign w:val="center"/>
            <w:hideMark/>
          </w:tcPr>
          <w:p w14:paraId="654411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F6C5E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7B793E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7565A0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92" w:type="pct"/>
            <w:vMerge/>
            <w:vAlign w:val="center"/>
            <w:hideMark/>
          </w:tcPr>
          <w:p w14:paraId="56BFB7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3EB62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/>
            <w:vAlign w:val="center"/>
            <w:hideMark/>
          </w:tcPr>
          <w:p w14:paraId="483652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6F5D1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1464</w:t>
            </w:r>
          </w:p>
        </w:tc>
      </w:tr>
      <w:tr w:rsidR="00AC6D34" w14:paraId="74182DF0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2FEBC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184D5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401269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1D6494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6AE75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5DD93D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21104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11F2A3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2488EC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3EDBB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23F6F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16AC06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08547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1468</w:t>
            </w:r>
          </w:p>
        </w:tc>
      </w:tr>
      <w:tr w:rsidR="00AC6D34" w14:paraId="061B07DB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EA758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54F490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55337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248B8C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8AAA9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00" w:type="pct"/>
            <w:vMerge/>
            <w:vAlign w:val="center"/>
            <w:hideMark/>
          </w:tcPr>
          <w:p w14:paraId="663B5D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E6CF5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050AFB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16386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23785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710D6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3" w:type="pct"/>
            <w:vMerge/>
            <w:vAlign w:val="center"/>
            <w:hideMark/>
          </w:tcPr>
          <w:p w14:paraId="7C1422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2B7A18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1527</w:t>
            </w:r>
          </w:p>
        </w:tc>
      </w:tr>
      <w:tr w:rsidR="00AC6D34" w14:paraId="0E8D912B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60902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32A532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493" w:type="pct"/>
            <w:vMerge/>
            <w:vAlign w:val="center"/>
            <w:hideMark/>
          </w:tcPr>
          <w:p w14:paraId="069D43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5A269E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69261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00" w:type="pct"/>
            <w:vMerge/>
            <w:vAlign w:val="center"/>
            <w:hideMark/>
          </w:tcPr>
          <w:p w14:paraId="08BE0F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E6B0C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6BCD4E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3E4461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92" w:type="pct"/>
            <w:vMerge/>
            <w:vAlign w:val="center"/>
            <w:hideMark/>
          </w:tcPr>
          <w:p w14:paraId="605F9D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F1961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BB0F6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6EDC25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1529</w:t>
            </w:r>
          </w:p>
        </w:tc>
      </w:tr>
      <w:tr w:rsidR="00AC6D34" w14:paraId="6F8D2964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806E9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6C4331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68DDAC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B40DE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29A9C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3.82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2075D2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3185D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/>
            <w:vAlign w:val="center"/>
            <w:hideMark/>
          </w:tcPr>
          <w:p w14:paraId="38CF6B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085CE9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292" w:type="pct"/>
            <w:vMerge/>
            <w:vAlign w:val="center"/>
            <w:hideMark/>
          </w:tcPr>
          <w:p w14:paraId="6F69E9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4D26BC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622BC2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3C4CA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1536</w:t>
            </w:r>
          </w:p>
        </w:tc>
      </w:tr>
      <w:tr w:rsidR="00AC6D34" w14:paraId="1F3B6CC3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1579C3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7B5303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493" w:type="pct"/>
            <w:vMerge/>
            <w:vAlign w:val="center"/>
            <w:hideMark/>
          </w:tcPr>
          <w:p w14:paraId="3AC0FE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8E7E2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2E93A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3.85</w:t>
            </w:r>
          </w:p>
        </w:tc>
        <w:tc>
          <w:tcPr>
            <w:tcW w:w="300" w:type="pct"/>
            <w:vMerge/>
            <w:vAlign w:val="center"/>
            <w:hideMark/>
          </w:tcPr>
          <w:p w14:paraId="186C2C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08E1B1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555BCF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3E46B7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92" w:type="pct"/>
            <w:vMerge/>
            <w:vAlign w:val="center"/>
            <w:hideMark/>
          </w:tcPr>
          <w:p w14:paraId="39F802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7A8C84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  <w:hideMark/>
          </w:tcPr>
          <w:p w14:paraId="7BB152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CA41E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1539</w:t>
            </w:r>
          </w:p>
        </w:tc>
      </w:tr>
      <w:tr w:rsidR="00AC6D34" w14:paraId="60D179AA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5C828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ABC9D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0E897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160BFC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4F4F8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24EC81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202108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2E3CCE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6DBC91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2" w:type="pct"/>
            <w:vMerge/>
            <w:vAlign w:val="center"/>
            <w:hideMark/>
          </w:tcPr>
          <w:p w14:paraId="76294F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29E55E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3" w:type="pct"/>
            <w:vMerge/>
            <w:vAlign w:val="center"/>
            <w:hideMark/>
          </w:tcPr>
          <w:p w14:paraId="5F58E8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0E373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1232,1268</w:t>
            </w:r>
          </w:p>
        </w:tc>
      </w:tr>
      <w:tr w:rsidR="00AC6D34" w14:paraId="65637A02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5F355C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D1A45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3EE0D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2E8BA3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3E04DE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5BDA7A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679397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14:paraId="2421F8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658E8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5BCC4A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765B2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2371B2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5BEB1A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1236,1272</w:t>
            </w:r>
          </w:p>
        </w:tc>
      </w:tr>
      <w:tr w:rsidR="00AC6D34" w14:paraId="55F03449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44C87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6FECA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27A0D1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5F9727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44D1E4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300" w:type="pct"/>
            <w:vMerge/>
            <w:vAlign w:val="center"/>
            <w:hideMark/>
          </w:tcPr>
          <w:p w14:paraId="433744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A418D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7FEA1A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52F985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98A63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D2409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vMerge/>
            <w:vAlign w:val="center"/>
            <w:hideMark/>
          </w:tcPr>
          <w:p w14:paraId="4A8256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054F80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405</w:t>
            </w:r>
          </w:p>
        </w:tc>
      </w:tr>
      <w:tr w:rsidR="00AC6D34" w14:paraId="690B0BAB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B12AB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658F5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DC9B8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6EC30C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4BC652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1258A0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64" w:type="pct"/>
            <w:vMerge/>
            <w:vAlign w:val="center"/>
            <w:hideMark/>
          </w:tcPr>
          <w:p w14:paraId="6D13C1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29EE41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/>
            <w:vAlign w:val="center"/>
            <w:hideMark/>
          </w:tcPr>
          <w:p w14:paraId="344B7D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4F1620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1ED93B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vMerge/>
            <w:vAlign w:val="center"/>
            <w:hideMark/>
          </w:tcPr>
          <w:p w14:paraId="0EDE3C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EB10B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369</w:t>
            </w:r>
          </w:p>
        </w:tc>
      </w:tr>
      <w:tr w:rsidR="00AC6D34" w14:paraId="7D72A20B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7CB8D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0705A3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7E584D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CAF40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A453B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4.71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1D03BA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3326E2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/>
            <w:vAlign w:val="center"/>
            <w:hideMark/>
          </w:tcPr>
          <w:p w14:paraId="75DB72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7EBF27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7.02</w:t>
            </w:r>
          </w:p>
        </w:tc>
        <w:tc>
          <w:tcPr>
            <w:tcW w:w="292" w:type="pct"/>
            <w:vMerge/>
            <w:vAlign w:val="center"/>
            <w:hideMark/>
          </w:tcPr>
          <w:p w14:paraId="0654E8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02583F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14.04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0E8426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EBB95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1542</w:t>
            </w:r>
          </w:p>
        </w:tc>
      </w:tr>
      <w:tr w:rsidR="00AC6D34" w14:paraId="58669556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31BF8C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1C71E1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57E7EA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7141E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9F368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  <w:hideMark/>
          </w:tcPr>
          <w:p w14:paraId="69FFC0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64" w:type="pct"/>
            <w:vMerge/>
            <w:vAlign w:val="center"/>
            <w:hideMark/>
          </w:tcPr>
          <w:p w14:paraId="138D58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309642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0F7FB9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92" w:type="pct"/>
            <w:vMerge/>
            <w:vAlign w:val="center"/>
            <w:hideMark/>
          </w:tcPr>
          <w:p w14:paraId="31EBE7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421AB6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5CD1F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93DF1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960</w:t>
            </w:r>
          </w:p>
        </w:tc>
      </w:tr>
      <w:tr w:rsidR="00AC6D34" w14:paraId="5CE57D9D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727BFC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198CE9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4DD588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  <w:hideMark/>
          </w:tcPr>
          <w:p w14:paraId="13DC4B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054FC5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300" w:type="pct"/>
            <w:vMerge/>
            <w:vAlign w:val="center"/>
            <w:hideMark/>
          </w:tcPr>
          <w:p w14:paraId="606031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14:paraId="6546B5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64AB4A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1A644E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2" w:type="pct"/>
            <w:vMerge w:val="restart"/>
            <w:shd w:val="clear" w:color="auto" w:fill="auto"/>
            <w:vAlign w:val="center"/>
            <w:hideMark/>
          </w:tcPr>
          <w:p w14:paraId="151B46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  <w:hideMark/>
          </w:tcPr>
          <w:p w14:paraId="527992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1CF718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E7440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740,752</w:t>
            </w:r>
          </w:p>
        </w:tc>
      </w:tr>
      <w:tr w:rsidR="00AC6D34" w14:paraId="67A89F08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6B10C4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D59F0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7E794D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/>
            <w:vAlign w:val="center"/>
            <w:hideMark/>
          </w:tcPr>
          <w:p w14:paraId="0E989F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1018BD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14:paraId="201F7D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14:paraId="732E1D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vMerge w:val="restart"/>
            <w:shd w:val="clear" w:color="auto" w:fill="auto"/>
            <w:vAlign w:val="center"/>
            <w:hideMark/>
          </w:tcPr>
          <w:p w14:paraId="4B2C9B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vMerge/>
            <w:vAlign w:val="center"/>
            <w:hideMark/>
          </w:tcPr>
          <w:p w14:paraId="09524A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  <w:hideMark/>
          </w:tcPr>
          <w:p w14:paraId="3505F3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vMerge/>
            <w:vAlign w:val="center"/>
            <w:hideMark/>
          </w:tcPr>
          <w:p w14:paraId="40604B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494F32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7E5D98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768</w:t>
            </w:r>
          </w:p>
        </w:tc>
      </w:tr>
      <w:tr w:rsidR="00AC6D34" w14:paraId="1CD70DA1" w14:textId="77777777" w:rsidTr="00AC6D34">
        <w:trPr>
          <w:trHeight w:val="280"/>
        </w:trPr>
        <w:tc>
          <w:tcPr>
            <w:tcW w:w="396" w:type="pct"/>
            <w:vMerge/>
            <w:vAlign w:val="center"/>
            <w:hideMark/>
          </w:tcPr>
          <w:p w14:paraId="4AE9E6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0A48FC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2D0113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D4900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4AFE0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00" w:type="pct"/>
            <w:vMerge/>
            <w:vAlign w:val="center"/>
            <w:hideMark/>
          </w:tcPr>
          <w:p w14:paraId="3A3C0C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CA5B1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17" w:type="pct"/>
            <w:vMerge/>
            <w:vAlign w:val="center"/>
            <w:hideMark/>
          </w:tcPr>
          <w:p w14:paraId="6B9635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7C8B0D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7D892F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14:paraId="12EDC3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465F36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45" w:type="pct"/>
            <w:shd w:val="clear" w:color="auto" w:fill="auto"/>
            <w:vAlign w:val="center"/>
            <w:hideMark/>
          </w:tcPr>
          <w:p w14:paraId="4DBB13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962</w:t>
            </w:r>
          </w:p>
        </w:tc>
      </w:tr>
    </w:tbl>
    <w:p w14:paraId="1C9ABDAE" w14:textId="4BC89344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2EAA8EED" w14:textId="6B32F2D5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3F3D0E04" w14:textId="20711E77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38FC61A6" w14:textId="0E8FD723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433A7486" w14:textId="4243AACD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F306C91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FC1B2FF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4FC9C94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A0FBF98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935FE49" w14:textId="358908C2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7.1.3.2.2 - 2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082B0E28" wp14:editId="5619C435">
            <wp:extent cx="8489950" cy="5365750"/>
            <wp:effectExtent l="0" t="0" r="6350" b="6350"/>
            <wp:docPr id="176445419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92F15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93FF611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4289F20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7.1.3.2.2 - 2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1445"/>
        <w:gridCol w:w="1422"/>
        <w:gridCol w:w="871"/>
        <w:gridCol w:w="749"/>
        <w:gridCol w:w="869"/>
        <w:gridCol w:w="846"/>
        <w:gridCol w:w="923"/>
        <w:gridCol w:w="1184"/>
        <w:gridCol w:w="997"/>
        <w:gridCol w:w="1184"/>
        <w:gridCol w:w="1323"/>
        <w:gridCol w:w="1320"/>
      </w:tblGrid>
      <w:tr w:rsidR="00AC6D34" w14:paraId="664115DE" w14:textId="77777777" w:rsidTr="00AC6D34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556D89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2a, non-coherent</w:t>
            </w:r>
          </w:p>
        </w:tc>
      </w:tr>
      <w:tr w:rsidR="00AC6D34" w14:paraId="57786758" w14:textId="77777777" w:rsidTr="00AC6D34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69F0D7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AC6D34" w14:paraId="6762B0F6" w14:textId="77777777" w:rsidTr="00AC6D34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41217A94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3C6850E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16" w:type="pct"/>
            <w:shd w:val="clear" w:color="D9E1F2" w:fill="D9E1F2"/>
            <w:noWrap/>
            <w:vAlign w:val="center"/>
            <w:hideMark/>
          </w:tcPr>
          <w:p w14:paraId="08F4EFFC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37A75B4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2A64BC1C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22" w:type="pct"/>
            <w:shd w:val="clear" w:color="D9E1F2" w:fill="D9E1F2"/>
            <w:noWrap/>
            <w:vAlign w:val="center"/>
            <w:hideMark/>
          </w:tcPr>
          <w:p w14:paraId="75913C6F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5FC86C5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41" w:type="pct"/>
            <w:shd w:val="clear" w:color="D9E1F2" w:fill="D9E1F2"/>
            <w:noWrap/>
            <w:vAlign w:val="center"/>
            <w:hideMark/>
          </w:tcPr>
          <w:p w14:paraId="26F1A69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1F91C0C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359D9A24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7A2F169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7B83866F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7FC944D6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53D3688B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502BCA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B12B0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704DA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03D08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06E97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DBB14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D1295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7D0D10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94EA6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9608B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7CA7B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DF0BD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7996C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659</w:t>
            </w:r>
          </w:p>
        </w:tc>
      </w:tr>
      <w:tr w:rsidR="00AC6D34" w14:paraId="005FB17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5E88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5A073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78A3A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CEBAB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82921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CE86E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BE85A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7BE39A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5B7FD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E84F7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E229D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0F3D7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5A9DB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667</w:t>
            </w:r>
          </w:p>
        </w:tc>
      </w:tr>
      <w:tr w:rsidR="00AC6D34" w14:paraId="6C39682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227CC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BCA13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24E76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72A74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D491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FEDEA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542DD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612600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9ED25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9BA2B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61A99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6582C6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0E2F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327</w:t>
            </w:r>
          </w:p>
        </w:tc>
      </w:tr>
      <w:tr w:rsidR="00AC6D34" w14:paraId="46F7824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15C74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2F153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/>
            <w:vAlign w:val="center"/>
            <w:hideMark/>
          </w:tcPr>
          <w:p w14:paraId="7F2765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576CD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9C39B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22" w:type="pct"/>
            <w:vMerge/>
            <w:vAlign w:val="center"/>
            <w:hideMark/>
          </w:tcPr>
          <w:p w14:paraId="4028DB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A757B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7FE4E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21782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/>
            <w:vAlign w:val="center"/>
            <w:hideMark/>
          </w:tcPr>
          <w:p w14:paraId="1B0408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4C2AF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CD22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7C0B5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363</w:t>
            </w:r>
          </w:p>
        </w:tc>
      </w:tr>
      <w:tr w:rsidR="00AC6D34" w14:paraId="407602A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04E49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66FD7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16" w:type="pct"/>
            <w:vMerge/>
            <w:vAlign w:val="center"/>
            <w:hideMark/>
          </w:tcPr>
          <w:p w14:paraId="3BA4EB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0F94D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714C9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322" w:type="pct"/>
            <w:vMerge/>
            <w:vAlign w:val="center"/>
            <w:hideMark/>
          </w:tcPr>
          <w:p w14:paraId="337DFB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32394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70343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3329D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7E38C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FA425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73F9D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E8572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291</w:t>
            </w:r>
          </w:p>
        </w:tc>
      </w:tr>
      <w:tr w:rsidR="00AC6D34" w14:paraId="35BC0C1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A5123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5D372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  <w:hideMark/>
          </w:tcPr>
          <w:p w14:paraId="7BCD34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A6D73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F125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22" w:type="pct"/>
            <w:vMerge/>
            <w:vAlign w:val="center"/>
            <w:hideMark/>
          </w:tcPr>
          <w:p w14:paraId="7539E0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87683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5A516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95EEF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  <w:hideMark/>
          </w:tcPr>
          <w:p w14:paraId="3A0D1D6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42EBA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FBF8E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C4DF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309</w:t>
            </w:r>
          </w:p>
        </w:tc>
      </w:tr>
      <w:tr w:rsidR="00AC6D34" w14:paraId="6E51815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A2806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C910E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/>
            <w:vAlign w:val="center"/>
            <w:hideMark/>
          </w:tcPr>
          <w:p w14:paraId="23F14F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B95CF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3B16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22" w:type="pct"/>
            <w:vMerge/>
            <w:vAlign w:val="center"/>
            <w:hideMark/>
          </w:tcPr>
          <w:p w14:paraId="1EDEA6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E9CC7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FA638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6C522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  <w:hideMark/>
          </w:tcPr>
          <w:p w14:paraId="33C3F6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FCF50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5FCF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A9B3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345</w:t>
            </w:r>
          </w:p>
        </w:tc>
      </w:tr>
      <w:tr w:rsidR="00AC6D34" w14:paraId="2E0615A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7DAFE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76375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7DAD33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892AA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DB55B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1742B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0C870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24897A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91AB3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  <w:hideMark/>
          </w:tcPr>
          <w:p w14:paraId="2071E9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D19AF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D6B9C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471D5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1355</w:t>
            </w:r>
          </w:p>
        </w:tc>
      </w:tr>
      <w:tr w:rsidR="00AC6D34" w14:paraId="442AB43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A78A2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0F14B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03E729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63E66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2F678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4873A4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2D2C1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A564F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C2D03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5F9BB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8AC5F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E5EA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5CC6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1363</w:t>
            </w:r>
          </w:p>
        </w:tc>
      </w:tr>
      <w:tr w:rsidR="00AC6D34" w14:paraId="10DD78A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5515B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D2F56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C2682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C64E3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58A1F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22" w:type="pct"/>
            <w:vMerge/>
            <w:vAlign w:val="center"/>
            <w:hideMark/>
          </w:tcPr>
          <w:p w14:paraId="7EEDD2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49EB6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vMerge/>
            <w:vAlign w:val="center"/>
            <w:hideMark/>
          </w:tcPr>
          <w:p w14:paraId="57D3C3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1FB05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6055E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6F84D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ECAFE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A213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AC6D34" w14:paraId="692B4C2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B6B9E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B329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163F13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CE322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0A3E1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A0F10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EE74B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2A4229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4745A4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5C8AC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E9B33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30E0A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C694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</w:t>
            </w:r>
          </w:p>
        </w:tc>
      </w:tr>
      <w:tr w:rsidR="00AC6D34" w14:paraId="6A0D586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D1672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128FC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3C5974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EC528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CACCF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322" w:type="pct"/>
            <w:vMerge/>
            <w:vAlign w:val="center"/>
            <w:hideMark/>
          </w:tcPr>
          <w:p w14:paraId="0C9DEB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172A0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459651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32BE2A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4844A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21DD2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D1B76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A961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1521</w:t>
            </w:r>
          </w:p>
        </w:tc>
      </w:tr>
      <w:tr w:rsidR="00AC6D34" w14:paraId="7C3D011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D05C5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16B4E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0CBEED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39CC6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089AF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D2D51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0E9C55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1E988E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D8DA0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D478F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D57478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860FA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746B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250</w:t>
            </w:r>
          </w:p>
        </w:tc>
      </w:tr>
      <w:tr w:rsidR="00AC6D34" w14:paraId="7186719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B5F77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878EA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41CC11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CCCE3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B32C8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65109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3DDF87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436984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207A2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9FD63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8CF7A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A0C7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0450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627</w:t>
            </w:r>
          </w:p>
        </w:tc>
      </w:tr>
      <w:tr w:rsidR="00AC6D34" w14:paraId="0E52772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DC1D5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02B49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7A18A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B4363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34CC9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3D9BB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2F1DB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038CCE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BD64D4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760A3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61" w:type="pct"/>
            <w:vMerge/>
            <w:vAlign w:val="center"/>
            <w:hideMark/>
          </w:tcPr>
          <w:p w14:paraId="515AD0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3EC8F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55F9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651</w:t>
            </w:r>
          </w:p>
        </w:tc>
      </w:tr>
      <w:tr w:rsidR="00AC6D34" w14:paraId="113068B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CB1D5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D4940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1E422A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B5E7B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C63C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A1078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4F35C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723C2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1DA29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96A72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3CA7D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4A4506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1491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254</w:t>
            </w:r>
          </w:p>
        </w:tc>
      </w:tr>
      <w:tr w:rsidR="00AC6D34" w14:paraId="45A9AC2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92D8F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3DA2C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3FA64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7F9EB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9BD54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F5DEA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610148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9395D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8C9A7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B1B8F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B6DFD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65946F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8FB1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809</w:t>
            </w:r>
          </w:p>
        </w:tc>
      </w:tr>
      <w:tr w:rsidR="00AC6D34" w14:paraId="1EDAA23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93D88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8B591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189E15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3ACE2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A7BA3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443BC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59611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93822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98213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E31C7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6BA6D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8F8D7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D5F5F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795</w:t>
            </w:r>
          </w:p>
        </w:tc>
      </w:tr>
      <w:tr w:rsidR="00AC6D34" w14:paraId="780BA3F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48D14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34935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5A9B82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AE1FC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AE9C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7A488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0E03DD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546C0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6636B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F2125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5B360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D8F5E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2936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246</w:t>
            </w:r>
          </w:p>
        </w:tc>
      </w:tr>
      <w:tr w:rsidR="00AC6D34" w14:paraId="117D5B0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19DC4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C9B40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7AF815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A6044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A3F20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3.97</w:t>
            </w:r>
          </w:p>
        </w:tc>
        <w:tc>
          <w:tcPr>
            <w:tcW w:w="322" w:type="pct"/>
            <w:vMerge/>
            <w:vAlign w:val="center"/>
            <w:hideMark/>
          </w:tcPr>
          <w:p w14:paraId="62BFD1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3C5A0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FBA51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9E2D7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E83C2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FB728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0A761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04AD2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1357</w:t>
            </w:r>
          </w:p>
        </w:tc>
      </w:tr>
      <w:tr w:rsidR="00AC6D34" w14:paraId="649301E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11AA8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6C62C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BB165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F834B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AFD43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11B83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79DD0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C51F9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FDAD94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9CDB3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35FF5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365B0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F3523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1365</w:t>
            </w:r>
          </w:p>
        </w:tc>
      </w:tr>
      <w:tr w:rsidR="00AC6D34" w14:paraId="3FC9758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6BE1B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62FB4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F2446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DB6A7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3BC3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322" w:type="pct"/>
            <w:vMerge/>
            <w:vAlign w:val="center"/>
            <w:hideMark/>
          </w:tcPr>
          <w:p w14:paraId="56C9EE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BE20F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4A7ED5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EC22E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  <w:hideMark/>
          </w:tcPr>
          <w:p w14:paraId="7A6E4A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428E7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3B4A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9888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1503</w:t>
            </w:r>
          </w:p>
        </w:tc>
      </w:tr>
      <w:tr w:rsidR="00AC6D34" w14:paraId="3840520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EAF04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B5151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6" w:type="pct"/>
            <w:vMerge/>
            <w:vAlign w:val="center"/>
            <w:hideMark/>
          </w:tcPr>
          <w:p w14:paraId="49B56F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08BC4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D0605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/>
            <w:vAlign w:val="center"/>
            <w:hideMark/>
          </w:tcPr>
          <w:p w14:paraId="0B10F6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4DEAF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E0393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A3670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  <w:hideMark/>
          </w:tcPr>
          <w:p w14:paraId="55903A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92829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D11D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7658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1477</w:t>
            </w:r>
          </w:p>
        </w:tc>
      </w:tr>
      <w:tr w:rsidR="00AC6D34" w14:paraId="2ACCE0A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6979C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16B12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3C0D8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834C8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C0800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22" w:type="pct"/>
            <w:vMerge/>
            <w:vAlign w:val="center"/>
            <w:hideMark/>
          </w:tcPr>
          <w:p w14:paraId="6A1244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9C9B9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2AE443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1FBFE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B63F8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  <w:hideMark/>
          </w:tcPr>
          <w:p w14:paraId="155143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994E1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F898C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789,801</w:t>
            </w:r>
          </w:p>
        </w:tc>
      </w:tr>
      <w:tr w:rsidR="00AC6D34" w14:paraId="1AEED2C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0D220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8463D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9A8A4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5BEA3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DA36C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18B12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F4F24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A2A17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BC8E5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51C47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8F909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4FBFB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1EBB7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793</w:t>
            </w:r>
          </w:p>
        </w:tc>
      </w:tr>
      <w:tr w:rsidR="00AC6D34" w14:paraId="5D52FECC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5718FB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4791E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59719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0BD79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FE018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322" w:type="pct"/>
            <w:vMerge/>
            <w:vAlign w:val="center"/>
            <w:hideMark/>
          </w:tcPr>
          <w:p w14:paraId="430AB2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C71DC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737AE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E1EED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38131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E42C5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vMerge/>
            <w:vAlign w:val="center"/>
            <w:hideMark/>
          </w:tcPr>
          <w:p w14:paraId="32B168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F753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1445</w:t>
            </w:r>
          </w:p>
        </w:tc>
      </w:tr>
      <w:tr w:rsidR="00AC6D34" w14:paraId="6A8CDB6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405D3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E84CF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/>
            <w:vAlign w:val="center"/>
            <w:hideMark/>
          </w:tcPr>
          <w:p w14:paraId="481A53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4F3A7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26BC2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322" w:type="pct"/>
            <w:vMerge/>
            <w:vAlign w:val="center"/>
            <w:hideMark/>
          </w:tcPr>
          <w:p w14:paraId="7B1C9B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37F6D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AA29B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B39DF8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64249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8197A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48450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31729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1444</w:t>
            </w:r>
          </w:p>
        </w:tc>
      </w:tr>
      <w:tr w:rsidR="00AC6D34" w14:paraId="66A63DE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8C93E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B6FB7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27CD4B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9C524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B22196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2" w:type="pct"/>
            <w:vMerge/>
            <w:vAlign w:val="center"/>
            <w:hideMark/>
          </w:tcPr>
          <w:p w14:paraId="163556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73489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559AF2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45050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82FBD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A8FE2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CDF91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E426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655</w:t>
            </w:r>
          </w:p>
        </w:tc>
      </w:tr>
      <w:tr w:rsidR="00AC6D34" w14:paraId="03B1228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2A126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B50B7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728C5B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D9FF4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C7A78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166DC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21589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7F3BD5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58B55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D5D8A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8A9EF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A5297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D940C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663</w:t>
            </w:r>
          </w:p>
        </w:tc>
      </w:tr>
      <w:tr w:rsidR="00AC6D34" w14:paraId="4281930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D85A7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B665E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314B4B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0AC69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14E0E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0A7F8C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A47A0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08E082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7E929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6F371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44708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241096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7855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318</w:t>
            </w:r>
          </w:p>
        </w:tc>
      </w:tr>
      <w:tr w:rsidR="00AC6D34" w14:paraId="267ED8B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FF2A5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AB582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406906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8390B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F8778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6B2DEC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BD203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22CC04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7D0E4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3D4B5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23266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8883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179A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1443</w:t>
            </w:r>
          </w:p>
        </w:tc>
      </w:tr>
      <w:tr w:rsidR="00AC6D34" w14:paraId="47C1EB5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B4DC4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1893C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8D650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0CBF9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C39CB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04EBA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749F2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AFBEA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D60B5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11" w:type="pct"/>
            <w:vMerge/>
            <w:vAlign w:val="center"/>
            <w:hideMark/>
          </w:tcPr>
          <w:p w14:paraId="123015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9A71F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B7BD7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90C4B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1442</w:t>
            </w:r>
          </w:p>
        </w:tc>
      </w:tr>
      <w:tr w:rsidR="00AC6D34" w14:paraId="68CD7BD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56F7C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10123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3B59A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8F2D9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7EFA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D584F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FFB43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0563A8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B45BD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D7F06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D3316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1BE46E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569D9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354</w:t>
            </w:r>
          </w:p>
        </w:tc>
      </w:tr>
      <w:tr w:rsidR="00AC6D34" w14:paraId="22CB385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E1445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AAE2B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  <w:hideMark/>
          </w:tcPr>
          <w:p w14:paraId="66BD61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A5281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3964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322" w:type="pct"/>
            <w:vMerge/>
            <w:vAlign w:val="center"/>
            <w:hideMark/>
          </w:tcPr>
          <w:p w14:paraId="26D88B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C7080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306CA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68B62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C52B9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CA1C5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533CC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3080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300</w:t>
            </w:r>
          </w:p>
        </w:tc>
      </w:tr>
      <w:tr w:rsidR="00AC6D34" w14:paraId="685C8A8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93CDD4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F0118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/>
            <w:vAlign w:val="center"/>
            <w:hideMark/>
          </w:tcPr>
          <w:p w14:paraId="481B72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010A5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9BB35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322" w:type="pct"/>
            <w:vMerge/>
            <w:vAlign w:val="center"/>
            <w:hideMark/>
          </w:tcPr>
          <w:p w14:paraId="1E1130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470F4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C5907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E7969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  <w:hideMark/>
          </w:tcPr>
          <w:p w14:paraId="62C359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B5EB1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AC27B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191C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336</w:t>
            </w:r>
          </w:p>
        </w:tc>
      </w:tr>
      <w:tr w:rsidR="00AC6D34" w14:paraId="42C2299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13C26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BAC4F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C745E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74B57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-5.31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067AE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-3.66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48ED9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742F2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1E68D0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610C3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  <w:hideMark/>
          </w:tcPr>
          <w:p w14:paraId="3C2556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F7478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2D13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6533F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1354</w:t>
            </w:r>
          </w:p>
        </w:tc>
      </w:tr>
      <w:tr w:rsidR="00AC6D34" w14:paraId="73C942F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C2EC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9EE8E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FE614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8ADE6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26F4D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2F391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51C02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E8F92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4F970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05601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E9103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C3765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43AED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1362</w:t>
            </w:r>
          </w:p>
        </w:tc>
      </w:tr>
      <w:tr w:rsidR="00AC6D34" w14:paraId="52480FB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B1A53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BEFD2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0A709F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DAA1E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2626F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322" w:type="pct"/>
            <w:vMerge/>
            <w:vAlign w:val="center"/>
            <w:hideMark/>
          </w:tcPr>
          <w:p w14:paraId="355E18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5DB6A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7D817D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6BC0F0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3E2FD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62422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351D3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51F71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1520</w:t>
            </w:r>
          </w:p>
        </w:tc>
      </w:tr>
      <w:tr w:rsidR="00AC6D34" w14:paraId="740F6C7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18FFF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C4D97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47AC95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2F7C8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6D298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48364E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665D22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1DFB20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615C2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BCA77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162F0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A3EB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9227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251</w:t>
            </w:r>
          </w:p>
        </w:tc>
      </w:tr>
      <w:tr w:rsidR="00AC6D34" w14:paraId="62CB662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EC04F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2BA4F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408B1C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3DFCE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F6E2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-3.33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964F6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14218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0FC392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CDF72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339AA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645CA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E8585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34CC2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1560</w:t>
            </w:r>
          </w:p>
        </w:tc>
      </w:tr>
      <w:tr w:rsidR="00AC6D34" w14:paraId="08FE636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1AB3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B67B3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246C1E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2DE89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E6037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C2DCC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406CE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34386A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35433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03EAE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FC23A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59505E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5863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623</w:t>
            </w:r>
          </w:p>
        </w:tc>
      </w:tr>
      <w:tr w:rsidR="00AC6D34" w14:paraId="7CB9C05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23813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C6042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73D8DB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16694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76948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5D0131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1D493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2321EE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7C175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3CA0B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61" w:type="pct"/>
            <w:vMerge/>
            <w:vAlign w:val="center"/>
            <w:hideMark/>
          </w:tcPr>
          <w:p w14:paraId="792678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3E0D7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3A785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647</w:t>
            </w:r>
          </w:p>
        </w:tc>
      </w:tr>
      <w:tr w:rsidR="00AC6D34" w14:paraId="47A3FC4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D159E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1726C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5DBF6C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3BEEE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-3.02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EC753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-3.02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5FE433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098BE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0ECCFD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91516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90DBF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F7DA9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81" w:type="pct"/>
            <w:vMerge/>
            <w:vAlign w:val="center"/>
            <w:hideMark/>
          </w:tcPr>
          <w:p w14:paraId="22DAAD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A4A18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1563</w:t>
            </w:r>
          </w:p>
        </w:tc>
      </w:tr>
      <w:tr w:rsidR="00AC6D34" w14:paraId="08E6AD1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9110B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DE694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31E402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341CA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122C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7A46EA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D903B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713E8C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7A97A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BBC7E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4126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3380A8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9CA17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255</w:t>
            </w:r>
          </w:p>
        </w:tc>
      </w:tr>
      <w:tr w:rsidR="00AC6D34" w14:paraId="4FD3871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48B7C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644C9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7EF09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83CE3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2DDEF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73E27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66873E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D88A5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E407E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B337E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199E4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7D754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BF81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808</w:t>
            </w:r>
          </w:p>
        </w:tc>
      </w:tr>
      <w:tr w:rsidR="00AC6D34" w14:paraId="5D5BF92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0F1A6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18AFB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BEF29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106FC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419D1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D7E27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BB57A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C2112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BD417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2A5F7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40DEF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981B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770CC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794</w:t>
            </w:r>
          </w:p>
        </w:tc>
      </w:tr>
      <w:tr w:rsidR="00AC6D34" w14:paraId="31BF1B7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C7214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F9A88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5675F7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6B00D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B0D35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4C68D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402B92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29534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0FCA7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7AF12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25566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3DAF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67641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247</w:t>
            </w:r>
          </w:p>
        </w:tc>
      </w:tr>
      <w:tr w:rsidR="00AC6D34" w14:paraId="463D951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B8C92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AEE20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C4FD6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DD5A5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84185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-0.36</w:t>
            </w:r>
          </w:p>
        </w:tc>
        <w:tc>
          <w:tcPr>
            <w:tcW w:w="322" w:type="pct"/>
            <w:vMerge/>
            <w:vAlign w:val="center"/>
            <w:hideMark/>
          </w:tcPr>
          <w:p w14:paraId="44AAC3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61473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993D4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73BBC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9B5FE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60453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149C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4C074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1356</w:t>
            </w:r>
          </w:p>
        </w:tc>
      </w:tr>
      <w:tr w:rsidR="00AC6D34" w14:paraId="61A027F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38D63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238B9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752314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DE5F4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9CF92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B2795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8AB92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91E14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20935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64638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EDF3B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50905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22D7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1364</w:t>
            </w:r>
          </w:p>
        </w:tc>
      </w:tr>
      <w:tr w:rsidR="00AC6D34" w14:paraId="02745DD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82A3B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74002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1DAD2A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75520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7D5CD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22" w:type="pct"/>
            <w:vMerge/>
            <w:vAlign w:val="center"/>
            <w:hideMark/>
          </w:tcPr>
          <w:p w14:paraId="203B5A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00667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30CA9C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7F38A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  <w:hideMark/>
          </w:tcPr>
          <w:p w14:paraId="050FF0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F7E82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370E8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A0F2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1502</w:t>
            </w:r>
          </w:p>
        </w:tc>
      </w:tr>
      <w:tr w:rsidR="00AC6D34" w14:paraId="400C282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54089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7E4D4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0B12C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8122E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C7C17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322" w:type="pct"/>
            <w:vMerge/>
            <w:vAlign w:val="center"/>
            <w:hideMark/>
          </w:tcPr>
          <w:p w14:paraId="1F943E9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531E4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36100F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129BE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/>
            <w:vAlign w:val="center"/>
            <w:hideMark/>
          </w:tcPr>
          <w:p w14:paraId="596D92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B8FA5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0C044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B073F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143</w:t>
            </w:r>
          </w:p>
        </w:tc>
      </w:tr>
      <w:tr w:rsidR="00AC6D34" w14:paraId="57DB5B5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6D2E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0B0A3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379C4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174DF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BBBCD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EB7B5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8BEFB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01CC42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140DBB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DD141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FCC97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6CFF1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61AA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</w:t>
            </w:r>
          </w:p>
        </w:tc>
      </w:tr>
      <w:tr w:rsidR="00AC6D34" w14:paraId="3A462B3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54D1B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A26304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361822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6FE3B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48CD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322" w:type="pct"/>
            <w:vMerge/>
            <w:vAlign w:val="center"/>
            <w:hideMark/>
          </w:tcPr>
          <w:p w14:paraId="6E0D64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2D879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15C866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41CE4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  <w:hideMark/>
          </w:tcPr>
          <w:p w14:paraId="236E19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1D2A6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94B05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0E6B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1476</w:t>
            </w:r>
          </w:p>
        </w:tc>
      </w:tr>
      <w:tr w:rsidR="00AC6D34" w14:paraId="4070CC6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F47C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E4E8D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687AB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DC1DF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19A2B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2870C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1FD69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11D22A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6BB48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311" w:type="pct"/>
            <w:vMerge/>
            <w:vAlign w:val="center"/>
            <w:hideMark/>
          </w:tcPr>
          <w:p w14:paraId="19E484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EC7FD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13.34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9448F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4BAE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1551</w:t>
            </w:r>
          </w:p>
        </w:tc>
      </w:tr>
      <w:tr w:rsidR="00AC6D34" w14:paraId="76661AE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25EFF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1869B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516" w:type="pct"/>
            <w:vMerge/>
            <w:vAlign w:val="center"/>
            <w:hideMark/>
          </w:tcPr>
          <w:p w14:paraId="341AB2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F34C7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E942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322" w:type="pct"/>
            <w:vMerge/>
            <w:vAlign w:val="center"/>
            <w:hideMark/>
          </w:tcPr>
          <w:p w14:paraId="5DA714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DC12A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6771B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25966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311" w:type="pct"/>
            <w:vMerge/>
            <w:vAlign w:val="center"/>
            <w:hideMark/>
          </w:tcPr>
          <w:p w14:paraId="7AB7A9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2EC10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13.72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3CC8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E5CF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1554</w:t>
            </w:r>
          </w:p>
        </w:tc>
      </w:tr>
      <w:tr w:rsidR="00AC6D34" w14:paraId="3B0C542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623C4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5380F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16" w:type="pct"/>
            <w:vMerge/>
            <w:vAlign w:val="center"/>
            <w:hideMark/>
          </w:tcPr>
          <w:p w14:paraId="32BB00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B1A96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60711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322" w:type="pct"/>
            <w:vMerge/>
            <w:vAlign w:val="center"/>
            <w:hideMark/>
          </w:tcPr>
          <w:p w14:paraId="6840D3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A0982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9D15F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05A46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7.02</w:t>
            </w:r>
          </w:p>
        </w:tc>
        <w:tc>
          <w:tcPr>
            <w:tcW w:w="311" w:type="pct"/>
            <w:vMerge/>
            <w:vAlign w:val="center"/>
            <w:hideMark/>
          </w:tcPr>
          <w:p w14:paraId="523CDA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39357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14.04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9FA1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50AD1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1557</w:t>
            </w:r>
          </w:p>
        </w:tc>
      </w:tr>
      <w:tr w:rsidR="00AC6D34" w14:paraId="162F797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30667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7BA2D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0C6768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62BD4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A7548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065B3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8A743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73E3E6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8FC8B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B8D5C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92DBF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B1C20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12A13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788,800</w:t>
            </w:r>
          </w:p>
        </w:tc>
      </w:tr>
      <w:tr w:rsidR="00AC6D34" w14:paraId="6237365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652F6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7BA64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4A99C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9F059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49FDF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45F77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D8487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04F66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116B2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EDD46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9D4C3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56A7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15B9A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792</w:t>
            </w:r>
          </w:p>
        </w:tc>
      </w:tr>
    </w:tbl>
    <w:p w14:paraId="60C6ACC3" w14:textId="5D28754B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118FEECC" w14:textId="66763B1D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43CD5A56" w14:textId="2BE52A2E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691D4121" w14:textId="096D5E75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55CFE847" w14:textId="10D57CB1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E352A5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8A644C5" w14:textId="77777777" w:rsidR="00CD435E" w:rsidRDefault="00D865E9">
      <w:pPr>
        <w:pStyle w:val="Heading4"/>
      </w:pPr>
      <w:r>
        <w:rPr>
          <w:rFonts w:hint="eastAsia"/>
        </w:rPr>
        <w:t>7.1.3.3</w:t>
      </w:r>
      <w:r>
        <w:tab/>
      </w:r>
      <w:r>
        <w:rPr>
          <w:rFonts w:hint="eastAsia"/>
        </w:rPr>
        <w:t>Device 2b</w:t>
      </w:r>
    </w:p>
    <w:p w14:paraId="6DA8E21A" w14:textId="77777777" w:rsidR="00CD435E" w:rsidRDefault="00CD435E"/>
    <w:p w14:paraId="02F6E38E" w14:textId="77777777" w:rsidR="00CD435E" w:rsidRDefault="00D865E9">
      <w:pPr>
        <w:pStyle w:val="Heading5"/>
      </w:pPr>
      <w:r>
        <w:rPr>
          <w:rFonts w:hint="eastAsia"/>
        </w:rPr>
        <w:t>7.1.3.3.1</w:t>
      </w:r>
      <w:r>
        <w:tab/>
      </w:r>
      <w:r>
        <w:rPr>
          <w:rFonts w:hint="eastAsia"/>
        </w:rPr>
        <w:t>coherent</w:t>
      </w:r>
    </w:p>
    <w:p w14:paraId="54846579" w14:textId="77777777" w:rsidR="00CD435E" w:rsidRDefault="00CD435E"/>
    <w:p w14:paraId="7635B736" w14:textId="77777777" w:rsidR="00CD435E" w:rsidRDefault="00CD435E"/>
    <w:p w14:paraId="05C284D0" w14:textId="6271362E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7.1.3.3.1 - 1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6DB5E82E" wp14:editId="4B5DA434">
            <wp:extent cx="8489950" cy="5365750"/>
            <wp:effectExtent l="0" t="0" r="6350" b="6350"/>
            <wp:docPr id="30739404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DCC26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5C55568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7.1.3.3.1 - 1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440"/>
        <w:gridCol w:w="1440"/>
        <w:gridCol w:w="867"/>
        <w:gridCol w:w="744"/>
        <w:gridCol w:w="884"/>
        <w:gridCol w:w="891"/>
        <w:gridCol w:w="892"/>
        <w:gridCol w:w="1184"/>
        <w:gridCol w:w="997"/>
        <w:gridCol w:w="1184"/>
        <w:gridCol w:w="1318"/>
        <w:gridCol w:w="1312"/>
      </w:tblGrid>
      <w:tr w:rsidR="00AC6D34" w14:paraId="7BB5A2B2" w14:textId="77777777" w:rsidTr="00AC6D34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6E6A36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2b, coherent</w:t>
            </w:r>
          </w:p>
        </w:tc>
      </w:tr>
      <w:tr w:rsidR="00AC6D34" w14:paraId="71F45FCF" w14:textId="77777777" w:rsidTr="00AC6D34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022F76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D2R LLS</w:t>
            </w:r>
          </w:p>
        </w:tc>
      </w:tr>
      <w:tr w:rsidR="00AC6D34" w14:paraId="5CC7D63C" w14:textId="77777777" w:rsidTr="00AC6D34">
        <w:trPr>
          <w:trHeight w:val="280"/>
        </w:trPr>
        <w:tc>
          <w:tcPr>
            <w:tcW w:w="415" w:type="pct"/>
            <w:shd w:val="clear" w:color="D9E1F2" w:fill="D9E1F2"/>
            <w:noWrap/>
            <w:vAlign w:val="center"/>
            <w:hideMark/>
          </w:tcPr>
          <w:p w14:paraId="470C863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468663E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2CB40A16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11F3AE0F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4C69348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29" w:type="pct"/>
            <w:shd w:val="clear" w:color="D9E1F2" w:fill="D9E1F2"/>
            <w:noWrap/>
            <w:vAlign w:val="center"/>
            <w:hideMark/>
          </w:tcPr>
          <w:p w14:paraId="7B1169B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6611C50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2" w:type="pct"/>
            <w:shd w:val="clear" w:color="D9E1F2" w:fill="D9E1F2"/>
            <w:noWrap/>
            <w:vAlign w:val="center"/>
            <w:hideMark/>
          </w:tcPr>
          <w:p w14:paraId="52BFBFA8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2128796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28C566E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3809EF55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702F5EE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64599C23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2F2B6AA0" w14:textId="77777777" w:rsidTr="00AC6D34">
        <w:trPr>
          <w:trHeight w:val="280"/>
        </w:trPr>
        <w:tc>
          <w:tcPr>
            <w:tcW w:w="415" w:type="pct"/>
            <w:vMerge w:val="restart"/>
            <w:shd w:val="clear" w:color="auto" w:fill="auto"/>
            <w:vAlign w:val="center"/>
            <w:hideMark/>
          </w:tcPr>
          <w:p w14:paraId="7972AE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FA654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B06F2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48A53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9B54C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-12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4B3C0E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A0F60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1AED4C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CACDE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EDB6D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302C2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BEE52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0E653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1621</w:t>
            </w:r>
          </w:p>
        </w:tc>
      </w:tr>
      <w:tr w:rsidR="00AC6D34" w14:paraId="61CF5947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FA637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6B92A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9C1E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854EF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D84AC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15C7DE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FAA3F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314832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9C01C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A0406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78357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4D1F6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5ED0B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1622</w:t>
            </w:r>
          </w:p>
        </w:tc>
      </w:tr>
      <w:tr w:rsidR="00AC6D34" w14:paraId="0E7400F8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AA0F6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C1E44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/>
            <w:vAlign w:val="center"/>
            <w:hideMark/>
          </w:tcPr>
          <w:p w14:paraId="7039A9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F2FF9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E926C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-3.6</w:t>
            </w:r>
          </w:p>
        </w:tc>
        <w:tc>
          <w:tcPr>
            <w:tcW w:w="329" w:type="pct"/>
            <w:vMerge/>
            <w:vAlign w:val="center"/>
            <w:hideMark/>
          </w:tcPr>
          <w:p w14:paraId="7263FD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0F20D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6108BB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6FECC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  <w:hideMark/>
          </w:tcPr>
          <w:p w14:paraId="1802EF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3986E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49E376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524D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1618</w:t>
            </w:r>
          </w:p>
        </w:tc>
      </w:tr>
      <w:tr w:rsidR="00AC6D34" w14:paraId="37628B91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355D8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F6FC3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DB4A9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6CF32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5DFC8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750919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912A1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5AD5F1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C8CF6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6C866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119E0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8B86E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6623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1619</w:t>
            </w:r>
          </w:p>
        </w:tc>
      </w:tr>
      <w:tr w:rsidR="00AC6D34" w14:paraId="14A47AA4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A90FA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6DAEC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7A984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D4BD8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1C2FE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70B39F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6077B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582A33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5FEE2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E49AD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B8B64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D8C2B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6FFF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</w:t>
            </w:r>
          </w:p>
        </w:tc>
      </w:tr>
      <w:tr w:rsidR="00AC6D34" w14:paraId="1A5A8532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5018F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7EF50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2DEF0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DC2AF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0CCE4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1F6C00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D65C7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1495F1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754BB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  <w:hideMark/>
          </w:tcPr>
          <w:p w14:paraId="68B1BC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59D8C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82F96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A99F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</w:tr>
      <w:tr w:rsidR="00AC6D34" w14:paraId="118BFA44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DB47F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091A46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E5DA8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A0360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EA14B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0CE6E2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/>
            <w:vAlign w:val="center"/>
            <w:hideMark/>
          </w:tcPr>
          <w:p w14:paraId="108F04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59A23B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FD839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5202C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E4A52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244F72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DC03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AC6D34" w14:paraId="58B82BAE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20CCE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04DAB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EA5EA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E0EFB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FCED0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5C29EE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FBEAF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614E09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9CB3D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50B36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A3D50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D3BC8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9979E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183</w:t>
            </w:r>
          </w:p>
        </w:tc>
      </w:tr>
      <w:tr w:rsidR="00AC6D34" w14:paraId="2E7D8636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C70A6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8B612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BEFF3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F5457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1BA88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C0ED0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F6926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6FECC9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9F652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9BC3E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5C120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4D03D2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B5FB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1171</w:t>
            </w:r>
          </w:p>
        </w:tc>
      </w:tr>
      <w:tr w:rsidR="00AC6D34" w14:paraId="5E7D0C62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09288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07865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5E0A8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6BEB1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CA93D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43B1B2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31DBA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7681F0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1E3CE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B6DA8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8D8AD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8D45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5B43C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</w:t>
            </w:r>
          </w:p>
        </w:tc>
      </w:tr>
      <w:tr w:rsidR="00AC6D34" w14:paraId="0EF5D3ED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E50FF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472C4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1DDB9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21905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5050C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6DC1FA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5A7054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338193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CFD31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  <w:hideMark/>
          </w:tcPr>
          <w:p w14:paraId="686DCD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76E19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5E278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C3456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</w:t>
            </w:r>
          </w:p>
        </w:tc>
      </w:tr>
      <w:tr w:rsidR="00AC6D34" w14:paraId="754346B7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7CFEA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E74C9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16C15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A781D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D20F9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28.23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0516F6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CFC77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5C9390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42DBA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96757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CA03C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A360D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6BEEA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540</w:t>
            </w:r>
          </w:p>
        </w:tc>
      </w:tr>
      <w:tr w:rsidR="00AC6D34" w14:paraId="6F5A06C0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0FCBE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B30ED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F1173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B9517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1B85B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28915F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BFAFC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16C61A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48E1DA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B97D7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B45D9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1B046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29669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567</w:t>
            </w:r>
          </w:p>
        </w:tc>
      </w:tr>
      <w:tr w:rsidR="00AC6D34" w14:paraId="1603DD52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BC1D6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65D5B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68E9D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8495A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11FF3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1D9BD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951F9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18DA69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E0734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571FD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106C1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45D8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17C3B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1099</w:t>
            </w:r>
          </w:p>
        </w:tc>
      </w:tr>
      <w:tr w:rsidR="00AC6D34" w14:paraId="2BF73A29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D4E46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EEA7B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49F28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8DE39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0431F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A1785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035777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4DA24C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668F0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62E1EF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0A623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0B77C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2015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1173</w:t>
            </w:r>
          </w:p>
        </w:tc>
      </w:tr>
      <w:tr w:rsidR="00AC6D34" w14:paraId="04EA4A5D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67F0E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36711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410BB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0EF4A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6F6BC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2B377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repetition factor=16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9F1BA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3987A1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34142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9A6E1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23612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5F610A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CE14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280</w:t>
            </w:r>
          </w:p>
        </w:tc>
      </w:tr>
      <w:tr w:rsidR="00AC6D34" w14:paraId="42BFC3CD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B3397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5384E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C1E17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976BE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B6D29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5CE25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08D30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538A37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889A2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335B6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EA47E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7993E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D0062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1093</w:t>
            </w:r>
          </w:p>
        </w:tc>
      </w:tr>
      <w:tr w:rsidR="00AC6D34" w14:paraId="59770776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1C779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C8158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925FD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17B35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EB5B3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BA506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14E8CD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422517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4162C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0.53,5.72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1C2E5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15,150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CDC35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7.5,75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ECBB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E0E9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1165,1175</w:t>
            </w:r>
          </w:p>
        </w:tc>
      </w:tr>
      <w:tr w:rsidR="00AC6D34" w14:paraId="47B8BE73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66622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7451E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1C123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979BE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E7DF4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110C9C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BCEE3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3AF4B8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947B7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F54C5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231AD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6D19F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2CE19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171</w:t>
            </w:r>
          </w:p>
        </w:tc>
      </w:tr>
      <w:tr w:rsidR="00AC6D34" w14:paraId="52D175C6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56F20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343E5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EC498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71F33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2FECA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23A811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1A165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27AD75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447697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49530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A6620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AEFA1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61731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174</w:t>
            </w:r>
          </w:p>
        </w:tc>
      </w:tr>
      <w:tr w:rsidR="00AC6D34" w14:paraId="5F048B10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8A01B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13B82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2FE66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4BF2C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51715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1A1B9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4442B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163F94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03981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92B0F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40649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036F1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E735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1103</w:t>
            </w:r>
          </w:p>
        </w:tc>
      </w:tr>
      <w:tr w:rsidR="00AC6D34" w14:paraId="1007F5A4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C57DF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23904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0799A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422D7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7A285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50DE66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F215B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3DB7F0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4A107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0ABE3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D4923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19F540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C6A7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189</w:t>
            </w:r>
          </w:p>
        </w:tc>
      </w:tr>
      <w:tr w:rsidR="00AC6D34" w14:paraId="30425FE7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C673F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00DA0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5DBC9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BD4BD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B88E8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7E43B8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6F961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280E34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4407A6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4939A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D9994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7F076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EF6E1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192</w:t>
            </w:r>
          </w:p>
        </w:tc>
      </w:tr>
      <w:tr w:rsidR="00AC6D34" w14:paraId="425E7AF5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D65EB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9FEB0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AD609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046B7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3F259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363C9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299C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25690D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2A18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BF84B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0F8537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4BFA3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E460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1167</w:t>
            </w:r>
          </w:p>
        </w:tc>
      </w:tr>
      <w:tr w:rsidR="00AC6D34" w14:paraId="2DBB2B4F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D9FF1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BF631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ECE8B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4C990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3C2EF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879C5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287CC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0ED022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1C307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201B3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64D1E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379C21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BD71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268</w:t>
            </w:r>
          </w:p>
        </w:tc>
      </w:tr>
      <w:tr w:rsidR="00AC6D34" w14:paraId="4FBE1C7C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07948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7F03E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68E7B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33212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0C88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2CE39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77E5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5E9F08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60C4C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0D14F6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8DFEB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167BD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3EFC0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1169</w:t>
            </w:r>
          </w:p>
        </w:tc>
      </w:tr>
      <w:tr w:rsidR="00AC6D34" w14:paraId="25046135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B5790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95C99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07852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30B9E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FDD3B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654151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DEBD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1D2A52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BB15A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DE359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5E4CF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609E7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4F6A4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520</w:t>
            </w:r>
          </w:p>
        </w:tc>
      </w:tr>
      <w:tr w:rsidR="00AC6D34" w14:paraId="797AF023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411FD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13524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ECFE3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84DA7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6171B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3F95F6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1EBC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 xml:space="preserve">backscatter modulated by [1, -1] </w:t>
            </w: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and [1, -1, 1, -2]</w:t>
            </w:r>
          </w:p>
        </w:tc>
        <w:tc>
          <w:tcPr>
            <w:tcW w:w="332" w:type="pct"/>
            <w:vMerge/>
            <w:vAlign w:val="center"/>
            <w:hideMark/>
          </w:tcPr>
          <w:p w14:paraId="713854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906A4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EDCDC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A0BB9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ED6B6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1367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524</w:t>
            </w:r>
          </w:p>
        </w:tc>
      </w:tr>
      <w:tr w:rsidR="00AC6D34" w14:paraId="51D47ADC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C5B63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90612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90B22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B48A9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D8D43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329" w:type="pct"/>
            <w:vMerge/>
            <w:vAlign w:val="center"/>
            <w:hideMark/>
          </w:tcPr>
          <w:p w14:paraId="3F65A6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9ABCF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0F5722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CD0CA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0E32F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6B0B3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73E579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75C3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1095</w:t>
            </w:r>
          </w:p>
        </w:tc>
      </w:tr>
      <w:tr w:rsidR="00AC6D34" w14:paraId="416F74D5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F7A2C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D1C51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727378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2E3CF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9670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329" w:type="pct"/>
            <w:vMerge/>
            <w:vAlign w:val="center"/>
            <w:hideMark/>
          </w:tcPr>
          <w:p w14:paraId="0E6149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55CB3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1052AF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F160A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1BA014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73692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A7C6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763F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1097</w:t>
            </w:r>
          </w:p>
        </w:tc>
      </w:tr>
      <w:tr w:rsidR="00AC6D34" w14:paraId="04088A2E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BE1EC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54C94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5EBB0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DDA33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7034E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04D4CE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3158A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1C5F67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310918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DACA1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2C9AA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D93FC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4DE2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1615</w:t>
            </w:r>
          </w:p>
        </w:tc>
      </w:tr>
      <w:tr w:rsidR="00AC6D34" w14:paraId="03CD2632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6A9AA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FFD0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1E0B9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535E4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F7ECB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5E5C0A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C1ECE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14F612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F3DEF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60B15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232CA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19018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04D0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1617</w:t>
            </w:r>
          </w:p>
        </w:tc>
      </w:tr>
      <w:tr w:rsidR="00AC6D34" w14:paraId="04078C0F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03F0E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E156E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74C6B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9BF81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CFB7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65C6E9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080C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  <w:hideMark/>
          </w:tcPr>
          <w:p w14:paraId="1ECBAC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6A95B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A1E6E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C8CC1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6EF78D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F055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276</w:t>
            </w:r>
          </w:p>
        </w:tc>
      </w:tr>
      <w:tr w:rsidR="00AC6D34" w14:paraId="76B09D83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094C2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5F8E1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  <w:hideMark/>
          </w:tcPr>
          <w:p w14:paraId="47E0BD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3E5BC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87C9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329" w:type="pct"/>
            <w:vMerge/>
            <w:vAlign w:val="center"/>
            <w:hideMark/>
          </w:tcPr>
          <w:p w14:paraId="474272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3CF3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4C68B5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8042C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vMerge/>
            <w:vAlign w:val="center"/>
            <w:hideMark/>
          </w:tcPr>
          <w:p w14:paraId="03349C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4579A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FCB1C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0451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272</w:t>
            </w:r>
          </w:p>
        </w:tc>
      </w:tr>
      <w:tr w:rsidR="00AC6D34" w14:paraId="286DB3FC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097AB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5AB1D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09C79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DEB90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10A14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29" w:type="pct"/>
            <w:vMerge/>
            <w:vAlign w:val="center"/>
            <w:hideMark/>
          </w:tcPr>
          <w:p w14:paraId="6AB811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28345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7110BA1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9C107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D38B5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3989E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01114F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304F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1239,1275</w:t>
            </w:r>
          </w:p>
        </w:tc>
      </w:tr>
      <w:tr w:rsidR="00AC6D34" w14:paraId="3C025B68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39E8D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4A713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9658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ABB13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5E9E5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4910CB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4670E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20A8EE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BDF52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1597D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13822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19461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466EF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1243,1279</w:t>
            </w:r>
          </w:p>
        </w:tc>
      </w:tr>
      <w:tr w:rsidR="00AC6D34" w14:paraId="5BF5D2D3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1797F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D23A9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C2F25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7B24F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EA54E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06C304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29B68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1EF6ED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020B62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9CE96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5622A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1FFE9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9A6A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213</w:t>
            </w:r>
          </w:p>
        </w:tc>
      </w:tr>
      <w:tr w:rsidR="00AC6D34" w14:paraId="0C60AEE9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0A5C6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2B5C6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29A60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76A7D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B6E5D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240493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E89ED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6C6F05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A386C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1B870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BB66C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05C79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AD2B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209,211</w:t>
            </w:r>
          </w:p>
        </w:tc>
      </w:tr>
      <w:tr w:rsidR="00AC6D34" w14:paraId="586E2F60" w14:textId="77777777" w:rsidTr="00AC6D34">
        <w:trPr>
          <w:trHeight w:val="280"/>
        </w:trPr>
        <w:tc>
          <w:tcPr>
            <w:tcW w:w="415" w:type="pct"/>
            <w:vMerge w:val="restart"/>
            <w:shd w:val="clear" w:color="auto" w:fill="auto"/>
            <w:vAlign w:val="center"/>
            <w:hideMark/>
          </w:tcPr>
          <w:p w14:paraId="7422DB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855AD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9F72D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A888C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-17.4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394A4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-17.4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8782C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3ECF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15A0E2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81D26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14F88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332DC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132A4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F06C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1794,1795</w:t>
            </w:r>
          </w:p>
        </w:tc>
      </w:tr>
      <w:tr w:rsidR="00AC6D34" w14:paraId="636FD8D7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61C4A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675D9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21E2F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B0F056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4F03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-8.77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7453C5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CC5AF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56F19E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E64CF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C7447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3DE56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23BC01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E9634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571</w:t>
            </w:r>
          </w:p>
        </w:tc>
      </w:tr>
      <w:tr w:rsidR="00AC6D34" w14:paraId="5BCDEC1C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4DEA4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C472D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1AC77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07E03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6AEF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-8.9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A74BF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BDEA6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47B314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C345A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F7415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36740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0B1509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1B9F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1791,1792</w:t>
            </w:r>
          </w:p>
        </w:tc>
      </w:tr>
      <w:tr w:rsidR="00AC6D34" w14:paraId="77C07E02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5E7E5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C54DA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E4389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FFDFA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D90BF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550C84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C387C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7E1D9F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18011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92314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1C9DE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85E8B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1F09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103</w:t>
            </w:r>
          </w:p>
        </w:tc>
      </w:tr>
      <w:tr w:rsidR="00AC6D34" w14:paraId="0706AEE9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EAF18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E591C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B968C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9A61E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4DB9B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57EB97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42713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6A240A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3A6BF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311" w:type="pct"/>
            <w:vMerge/>
            <w:vAlign w:val="center"/>
            <w:hideMark/>
          </w:tcPr>
          <w:p w14:paraId="2F1FC8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14A08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043E3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787FD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</w:t>
            </w:r>
          </w:p>
        </w:tc>
      </w:tr>
      <w:tr w:rsidR="00AC6D34" w14:paraId="659C7449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670E4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40A5D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CC3A3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86CC5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FE667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523A4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37411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06DE73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F0A66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D103A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29999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79B2FF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12DC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1170</w:t>
            </w:r>
          </w:p>
        </w:tc>
      </w:tr>
      <w:tr w:rsidR="00AC6D34" w14:paraId="1EA758A6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E25FD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27D96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71096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27A5C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B3DB3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09243E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E726E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170C1E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6EFEF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DB5CC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26BCE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CD1D9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98000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AC6D34" w14:paraId="5A1FF671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500A3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49440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66AE8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E5427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7043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36E19C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836A0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32A6D7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59DC6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/>
            <w:vAlign w:val="center"/>
            <w:hideMark/>
          </w:tcPr>
          <w:p w14:paraId="50DD20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E4760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35A73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0C7C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AC6D34" w14:paraId="05C60878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73E2F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7A01C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46E7F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E3044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CB37E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16.23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2CF7E2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CC7E5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5BB65A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DC371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DF0C1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84890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2CCDD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642A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539</w:t>
            </w:r>
          </w:p>
        </w:tc>
      </w:tr>
      <w:tr w:rsidR="00AC6D34" w14:paraId="6A5AF5D2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93F90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6AA2D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9A825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2B8B0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2576F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6F699E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20236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69ED86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84607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1AD9B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C26E9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BD90A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06554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556</w:t>
            </w:r>
          </w:p>
        </w:tc>
      </w:tr>
      <w:tr w:rsidR="00AC6D34" w14:paraId="777987A8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E9571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62956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AE9E0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95EE4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8827D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11259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80BBE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059720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1BBCC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C9881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1B2D6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EB6A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564A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1098</w:t>
            </w:r>
          </w:p>
        </w:tc>
      </w:tr>
      <w:tr w:rsidR="00AC6D34" w14:paraId="5A4CB0A2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C5626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00926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A1224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50054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8AF4A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77C99D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0CBBE1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1EBDBD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02182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508E3E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BFE5E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880F7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9DAE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1172</w:t>
            </w:r>
          </w:p>
        </w:tc>
      </w:tr>
      <w:tr w:rsidR="00AC6D34" w14:paraId="4A5E126E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B211E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09550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B3B9C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900DB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10343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753BF5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repetition factor=16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85315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467226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43D86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76D0E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DD8FC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686E05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FE409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281</w:t>
            </w:r>
          </w:p>
        </w:tc>
      </w:tr>
      <w:tr w:rsidR="00AC6D34" w14:paraId="7EF93F19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5F5E26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4FC28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8AF18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038B9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B38F1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-0.4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2A7D7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C03B8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05D350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6C051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AF698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149AF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2DEB4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4AEBF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1092</w:t>
            </w:r>
          </w:p>
        </w:tc>
      </w:tr>
      <w:tr w:rsidR="00AC6D34" w14:paraId="7EE1C398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AF69F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246C1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F7FA7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F466A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B704D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E5CC6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282AF0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1266D2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DB3F8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C4FF6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2AD7D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4B38E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7E2F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1174</w:t>
            </w:r>
          </w:p>
        </w:tc>
      </w:tr>
      <w:tr w:rsidR="00AC6D34" w14:paraId="662DCE64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619A5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0F07A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vMerge/>
            <w:vAlign w:val="center"/>
            <w:hideMark/>
          </w:tcPr>
          <w:p w14:paraId="74A2B7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1544A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9C4A5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80A51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4EED7F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08347C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097FE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vMerge/>
            <w:vAlign w:val="center"/>
            <w:hideMark/>
          </w:tcPr>
          <w:p w14:paraId="4205BF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18029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CD149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EBBF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1102</w:t>
            </w:r>
          </w:p>
        </w:tc>
      </w:tr>
      <w:tr w:rsidR="00AC6D34" w14:paraId="0430B2E6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653CB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7B249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/>
            <w:vAlign w:val="center"/>
            <w:hideMark/>
          </w:tcPr>
          <w:p w14:paraId="6DB05F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25D25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68D3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27AEB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0A75C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3F9F8C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6D239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9FC52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FEA8E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463D7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53D1A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1166</w:t>
            </w:r>
          </w:p>
        </w:tc>
      </w:tr>
      <w:tr w:rsidR="00AC6D34" w14:paraId="54770DB2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B4BD7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7A880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657D9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34EDC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37441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E063E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0A29C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794977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26980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4764B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9417E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609C8C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0BB17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269</w:t>
            </w:r>
          </w:p>
        </w:tc>
      </w:tr>
      <w:tr w:rsidR="00AC6D34" w14:paraId="0140B195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65548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0D679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EFFF0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BC3DA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8F33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7BF43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9FA1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3A041A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800A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D20D9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03C32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066DA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4CB2B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1168</w:t>
            </w:r>
          </w:p>
        </w:tc>
      </w:tr>
      <w:tr w:rsidR="00AC6D34" w14:paraId="05EB4F3D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9E940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46268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E4C3A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D661B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1475F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0A301A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27FB3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2824C7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602C6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38A22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563A5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AC639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18B3E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519</w:t>
            </w:r>
          </w:p>
        </w:tc>
      </w:tr>
      <w:tr w:rsidR="00AC6D34" w14:paraId="6AD2BB21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F4B8A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01260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C1BBD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F4F48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FA820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3FF02A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964A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32" w:type="pct"/>
            <w:vMerge/>
            <w:vAlign w:val="center"/>
            <w:hideMark/>
          </w:tcPr>
          <w:p w14:paraId="4FABDE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F8A9A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34C1E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A4D50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31956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115A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523</w:t>
            </w:r>
          </w:p>
        </w:tc>
      </w:tr>
      <w:tr w:rsidR="00AC6D34" w14:paraId="77A5AC53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161E3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35683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8F174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20132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30736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9" w:type="pct"/>
            <w:vMerge/>
            <w:vAlign w:val="center"/>
            <w:hideMark/>
          </w:tcPr>
          <w:p w14:paraId="26B508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A1209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7112D2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A3029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4C801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7DBC7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3573EE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9900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1094</w:t>
            </w:r>
          </w:p>
        </w:tc>
      </w:tr>
      <w:tr w:rsidR="00AC6D34" w14:paraId="699B31FA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9D0E5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E10FB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7C9D9C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58D69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D21D8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29" w:type="pct"/>
            <w:vMerge/>
            <w:vAlign w:val="center"/>
            <w:hideMark/>
          </w:tcPr>
          <w:p w14:paraId="767CD6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E3F2C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48A09E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4FD63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17D3A6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DB393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2D19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38BC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1096</w:t>
            </w:r>
          </w:p>
        </w:tc>
      </w:tr>
      <w:tr w:rsidR="00AC6D34" w14:paraId="1AFAA80A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1D923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22B44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0EAA1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43D6E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3B5E7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04842C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DA3BE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6DD856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F7306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AC406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D4554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7B5E9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8CFE7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1788,1789</w:t>
            </w:r>
          </w:p>
        </w:tc>
      </w:tr>
      <w:tr w:rsidR="00AC6D34" w14:paraId="2897B472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D0D41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09E67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7F408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7ECD4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3B3DD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26333D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6D29B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28A71B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DE78F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76F1B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C72B5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7B7A6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7452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1790</w:t>
            </w:r>
          </w:p>
        </w:tc>
      </w:tr>
      <w:tr w:rsidR="00AC6D34" w14:paraId="24832CFC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EF236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D1B28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5E23E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375B5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5C4B1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25D3E2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C9D3D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  <w:hideMark/>
          </w:tcPr>
          <w:p w14:paraId="475F54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F367A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80043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D39EF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529782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96DCD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277</w:t>
            </w:r>
          </w:p>
        </w:tc>
      </w:tr>
      <w:tr w:rsidR="00AC6D34" w14:paraId="24DE82D2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76198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623BE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  <w:hideMark/>
          </w:tcPr>
          <w:p w14:paraId="34441B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3EFD0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20F45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329" w:type="pct"/>
            <w:vMerge/>
            <w:vAlign w:val="center"/>
            <w:hideMark/>
          </w:tcPr>
          <w:p w14:paraId="6EDA86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07171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2B0B34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7EADD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vMerge/>
            <w:vAlign w:val="center"/>
            <w:hideMark/>
          </w:tcPr>
          <w:p w14:paraId="3852D6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CF051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A762F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2FE67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273</w:t>
            </w:r>
          </w:p>
        </w:tc>
      </w:tr>
      <w:tr w:rsidR="00AC6D34" w14:paraId="34ADCB1F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74D7E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30BB6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36223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6E69C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810EB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9" w:type="pct"/>
            <w:vMerge/>
            <w:vAlign w:val="center"/>
            <w:hideMark/>
          </w:tcPr>
          <w:p w14:paraId="6C2EEC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F216C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2043F8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AA9A0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8842F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20C36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399366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D5D7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1238,1274</w:t>
            </w:r>
          </w:p>
        </w:tc>
      </w:tr>
      <w:tr w:rsidR="00AC6D34" w14:paraId="7C93337E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A5626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62105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BCCB1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6B1F3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3D582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310BC8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C2A49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6D4192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79663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F6A48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B70C2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FDC87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54A6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1242,1278</w:t>
            </w:r>
          </w:p>
        </w:tc>
      </w:tr>
      <w:tr w:rsidR="00AC6D34" w14:paraId="7BC1A557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62B71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BB1A1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897DC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4EC73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E1AF8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4BC179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85C40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66191E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6CAF4E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C59AD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74F3C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5C1C6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5F67A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208</w:t>
            </w:r>
          </w:p>
        </w:tc>
      </w:tr>
      <w:tr w:rsidR="00AC6D34" w14:paraId="234C79A7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EF0ED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BC4A0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14F9A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5E384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46066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313C56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2D95A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1768E4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E0C4D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90B98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CEDB1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5C982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EA10B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212</w:t>
            </w:r>
          </w:p>
        </w:tc>
      </w:tr>
    </w:tbl>
    <w:p w14:paraId="51302315" w14:textId="582F9DCB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42E23454" w14:textId="123332CA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627A9C9A" w14:textId="263463B7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7957BB18" w14:textId="16B96C40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193D8435" w14:textId="7E6EBD0E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528833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E3DD60D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549961A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3103411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FAA5B18" w14:textId="1A1EAAC7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7.1.3.3.1 - 2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734A420E" wp14:editId="3DBD16C0">
            <wp:extent cx="8464550" cy="5365750"/>
            <wp:effectExtent l="0" t="0" r="0" b="6350"/>
            <wp:docPr id="102950226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5AFA4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EDFED3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8A7E334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7.1.3.3.1 - 2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440"/>
        <w:gridCol w:w="1440"/>
        <w:gridCol w:w="867"/>
        <w:gridCol w:w="744"/>
        <w:gridCol w:w="884"/>
        <w:gridCol w:w="891"/>
        <w:gridCol w:w="892"/>
        <w:gridCol w:w="1184"/>
        <w:gridCol w:w="997"/>
        <w:gridCol w:w="1184"/>
        <w:gridCol w:w="1318"/>
        <w:gridCol w:w="1312"/>
      </w:tblGrid>
      <w:tr w:rsidR="00AC6D34" w14:paraId="27CE4724" w14:textId="77777777" w:rsidTr="00AC6D34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7BC3F6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2b, coherent</w:t>
            </w:r>
          </w:p>
        </w:tc>
      </w:tr>
      <w:tr w:rsidR="00AC6D34" w14:paraId="280F68F2" w14:textId="77777777" w:rsidTr="00AC6D34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2F8BFA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AC6D34" w14:paraId="33720031" w14:textId="77777777" w:rsidTr="00AC6D34">
        <w:trPr>
          <w:trHeight w:val="280"/>
        </w:trPr>
        <w:tc>
          <w:tcPr>
            <w:tcW w:w="415" w:type="pct"/>
            <w:shd w:val="clear" w:color="D9E1F2" w:fill="D9E1F2"/>
            <w:noWrap/>
            <w:vAlign w:val="center"/>
            <w:hideMark/>
          </w:tcPr>
          <w:p w14:paraId="7239CC20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2E58DB04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21D6F7C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4EED5B06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02C9D01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29" w:type="pct"/>
            <w:shd w:val="clear" w:color="D9E1F2" w:fill="D9E1F2"/>
            <w:noWrap/>
            <w:vAlign w:val="center"/>
            <w:hideMark/>
          </w:tcPr>
          <w:p w14:paraId="134002A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19B39346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2" w:type="pct"/>
            <w:shd w:val="clear" w:color="D9E1F2" w:fill="D9E1F2"/>
            <w:noWrap/>
            <w:vAlign w:val="center"/>
            <w:hideMark/>
          </w:tcPr>
          <w:p w14:paraId="1925A88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54BF943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54A6EDC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22FC0026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389E6F06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3115FC04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41E797AD" w14:textId="77777777" w:rsidTr="00AC6D34">
        <w:trPr>
          <w:trHeight w:val="280"/>
        </w:trPr>
        <w:tc>
          <w:tcPr>
            <w:tcW w:w="415" w:type="pct"/>
            <w:vMerge w:val="restart"/>
            <w:shd w:val="clear" w:color="auto" w:fill="auto"/>
            <w:vAlign w:val="center"/>
            <w:hideMark/>
          </w:tcPr>
          <w:p w14:paraId="377E30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F1254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D3E92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48700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-18.3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A2584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-15.9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7C54C8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B94C8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75DDB0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4C6D1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A560A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1DC7A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24EC9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A667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1725,1726</w:t>
            </w:r>
          </w:p>
        </w:tc>
      </w:tr>
      <w:tr w:rsidR="00AC6D34" w14:paraId="480DF740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CB293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9BE47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3DB5D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1A43C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4A00E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5B664B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E726E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07021D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74272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B29A0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6EF71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AE582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CD32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1734,1735</w:t>
            </w:r>
          </w:p>
        </w:tc>
      </w:tr>
      <w:tr w:rsidR="00AC6D34" w14:paraId="05FADCEE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AD333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37D12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/>
            <w:vAlign w:val="center"/>
            <w:hideMark/>
          </w:tcPr>
          <w:p w14:paraId="203994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C00F5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BD6A3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-7.4</w:t>
            </w:r>
          </w:p>
        </w:tc>
        <w:tc>
          <w:tcPr>
            <w:tcW w:w="329" w:type="pct"/>
            <w:vMerge/>
            <w:vAlign w:val="center"/>
            <w:hideMark/>
          </w:tcPr>
          <w:p w14:paraId="645CEF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C5377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090D7F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5F2AD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  <w:hideMark/>
          </w:tcPr>
          <w:p w14:paraId="29F5E2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8F110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331CDD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56D87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1722,1723</w:t>
            </w:r>
          </w:p>
        </w:tc>
      </w:tr>
      <w:tr w:rsidR="00AC6D34" w14:paraId="7335E056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3FA4B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4270B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F23C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001D0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0B960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22AF5C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C7CC3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196376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17CDEC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1FF4F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A96B0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1F98A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D4CB7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1731,1732</w:t>
            </w:r>
          </w:p>
        </w:tc>
      </w:tr>
      <w:tr w:rsidR="00AC6D34" w14:paraId="5A806CB8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4EC41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69F41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6979D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19361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E18C6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-0.8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770FF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50154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0F24B0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D9A41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1BE5A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EA884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1F86E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2BE52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186</w:t>
            </w:r>
          </w:p>
        </w:tc>
      </w:tr>
      <w:tr w:rsidR="00AC6D34" w14:paraId="24EE0BE6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BD7BD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E7FE6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BCB95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C3BC2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B028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-3.9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00BAC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AEB28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6A6C936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2609D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F864C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E263C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2BED1E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2C544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1207</w:t>
            </w:r>
          </w:p>
        </w:tc>
      </w:tr>
      <w:tr w:rsidR="00AC6D34" w14:paraId="2C78763D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B4B47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20A93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/>
            <w:vAlign w:val="center"/>
            <w:hideMark/>
          </w:tcPr>
          <w:p w14:paraId="1AC441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61F5E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C6ADD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1AB5A7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45DE30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77F36C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0A8AE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/>
            <w:vAlign w:val="center"/>
            <w:hideMark/>
          </w:tcPr>
          <w:p w14:paraId="7233A6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29A7B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B7FAE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C46A0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1135</w:t>
            </w:r>
          </w:p>
        </w:tc>
      </w:tr>
      <w:tr w:rsidR="00AC6D34" w14:paraId="00467BAD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45CBA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46BD7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83663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99D7C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9CFDC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654CD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0E68FF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6D1348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7DBE0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694BB8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8E51D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899E2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9459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1209</w:t>
            </w:r>
          </w:p>
        </w:tc>
      </w:tr>
      <w:tr w:rsidR="00AC6D34" w14:paraId="3E488886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B0339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5C83A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D6DA0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1A0FC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80EBF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8E1F7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repetition factor=16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FECD1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6B3043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59961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84913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690C5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7AE44C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458D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282</w:t>
            </w:r>
          </w:p>
        </w:tc>
      </w:tr>
      <w:tr w:rsidR="00AC6D34" w14:paraId="2C98AE40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FAA3F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164C4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1E32B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30067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17DA4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1C0D5F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81574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7A1442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642F5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1C0CD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C9925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A381D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C974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1129</w:t>
            </w:r>
          </w:p>
        </w:tc>
      </w:tr>
      <w:tr w:rsidR="00AC6D34" w14:paraId="2083823B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8619F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4319C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E3DF2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97BB2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9796B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20E74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F85F1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30806E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29A8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B386B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E74B3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E1176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EF2B7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1211</w:t>
            </w:r>
          </w:p>
        </w:tc>
      </w:tr>
      <w:tr w:rsidR="00AC6D34" w14:paraId="79F02DE2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027E4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565BA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AB13F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CDD30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C909D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12EBB6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B981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22BCC1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E521F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F8831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6EB7B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E761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9205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177</w:t>
            </w:r>
          </w:p>
        </w:tc>
      </w:tr>
      <w:tr w:rsidR="00AC6D34" w14:paraId="67C3E38A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E1D43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3A888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38D13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630E4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CAD3B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CCEAD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FD2AD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404F8F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74ADA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D9CC1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1AABC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DFFF1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EF352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1139</w:t>
            </w:r>
          </w:p>
        </w:tc>
      </w:tr>
      <w:tr w:rsidR="00AC6D34" w14:paraId="12E2D09A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0FD1C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93535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94FB8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2668D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3606F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5A750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ED57B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 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2EE678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AA6EB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0A767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12833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3E3DA2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90B0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195</w:t>
            </w:r>
          </w:p>
        </w:tc>
      </w:tr>
      <w:tr w:rsidR="00AC6D34" w14:paraId="1592F7A1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2694C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CADAE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E0D5C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19F33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87FC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2F791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943B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77BD68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8589C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A7720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071479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77766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A9733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1203</w:t>
            </w:r>
          </w:p>
        </w:tc>
      </w:tr>
      <w:tr w:rsidR="00AC6D34" w14:paraId="1016DC36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2328A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7F6F3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7DB56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48D32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CDED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21205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861A5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550D59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C1D0D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1A83E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E8209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4DB138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E396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270</w:t>
            </w:r>
          </w:p>
        </w:tc>
      </w:tr>
      <w:tr w:rsidR="00AC6D34" w14:paraId="7161825F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80AB3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DA06B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E38D3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517C6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C196D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67996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18962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5E9FE1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6A4AB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650D6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640DF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C797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19AF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1205</w:t>
            </w:r>
          </w:p>
        </w:tc>
      </w:tr>
      <w:tr w:rsidR="00AC6D34" w14:paraId="59825E45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4D365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CE8F9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/>
            <w:vAlign w:val="center"/>
            <w:hideMark/>
          </w:tcPr>
          <w:p w14:paraId="10CA9A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798E0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EE6AC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0271FB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69C2EF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766AC74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96B23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/>
            <w:vAlign w:val="center"/>
            <w:hideMark/>
          </w:tcPr>
          <w:p w14:paraId="1E4E9C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8E462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9D62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CE5DD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1131</w:t>
            </w:r>
          </w:p>
        </w:tc>
      </w:tr>
      <w:tr w:rsidR="00AC6D34" w14:paraId="62A19D7F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796766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EDC58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364258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A3828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78186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329" w:type="pct"/>
            <w:vMerge/>
            <w:vAlign w:val="center"/>
            <w:hideMark/>
          </w:tcPr>
          <w:p w14:paraId="4F1F3F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CCA3C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758DB0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7AA53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3C5EB9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8F649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8017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C068E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1133</w:t>
            </w:r>
          </w:p>
        </w:tc>
      </w:tr>
      <w:tr w:rsidR="00AC6D34" w14:paraId="66147713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D240C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AFF30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AFB82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DC50C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B9032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65F339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EFE77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43308D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8A54F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8DCD6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B20F7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AC9C6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9D471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1719,1720</w:t>
            </w:r>
          </w:p>
        </w:tc>
      </w:tr>
      <w:tr w:rsidR="00AC6D34" w14:paraId="08BB9715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A28F9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1014F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A40AB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E0270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EAC73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58E566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3AAB8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777563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D7E38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E4D06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C02A8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D0E86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1446A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1730</w:t>
            </w:r>
          </w:p>
        </w:tc>
      </w:tr>
      <w:tr w:rsidR="00AC6D34" w14:paraId="3712AC8A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F9FA6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AB0D9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DA021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336F2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EF0C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06BA63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78B88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  <w:hideMark/>
          </w:tcPr>
          <w:p w14:paraId="7F10A3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C5375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8D8A3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9F26B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440A5D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B8C2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278</w:t>
            </w:r>
          </w:p>
        </w:tc>
      </w:tr>
      <w:tr w:rsidR="00AC6D34" w14:paraId="4E2E11DD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271FD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A1AE4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  <w:hideMark/>
          </w:tcPr>
          <w:p w14:paraId="04AE57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F6636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3B39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329" w:type="pct"/>
            <w:vMerge/>
            <w:vAlign w:val="center"/>
            <w:hideMark/>
          </w:tcPr>
          <w:p w14:paraId="1E1E47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A8EE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0DD2CD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B1879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vMerge/>
            <w:vAlign w:val="center"/>
            <w:hideMark/>
          </w:tcPr>
          <w:p w14:paraId="24EA89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49890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BFE14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52D7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274</w:t>
            </w:r>
          </w:p>
        </w:tc>
      </w:tr>
      <w:tr w:rsidR="00AC6D34" w14:paraId="34CC3B28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8703A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474C9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F748E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582FE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D5EE4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6C7424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E9DFD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  <w:hideMark/>
          </w:tcPr>
          <w:p w14:paraId="4E1938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8A111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63B93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69DA8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94497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771D3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227</w:t>
            </w:r>
          </w:p>
        </w:tc>
      </w:tr>
      <w:tr w:rsidR="00AC6D34" w14:paraId="7C7C5F86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A063C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C5D4B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2193A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CEC4C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03C9B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402E4B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B1C7B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1EB923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F988F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AB610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59BC3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3B325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B568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231</w:t>
            </w:r>
          </w:p>
        </w:tc>
      </w:tr>
      <w:tr w:rsidR="00AC6D34" w14:paraId="179F9651" w14:textId="77777777" w:rsidTr="00AC6D34">
        <w:trPr>
          <w:trHeight w:val="280"/>
        </w:trPr>
        <w:tc>
          <w:tcPr>
            <w:tcW w:w="415" w:type="pct"/>
            <w:vMerge w:val="restart"/>
            <w:shd w:val="clear" w:color="auto" w:fill="auto"/>
            <w:vAlign w:val="center"/>
            <w:hideMark/>
          </w:tcPr>
          <w:p w14:paraId="4A6992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F33F3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70EF0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332C5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-20.4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DCCDE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-19.4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778006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58632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085E1F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DE194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217FD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D7671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3EE13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6EC5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1898,1899</w:t>
            </w:r>
          </w:p>
        </w:tc>
      </w:tr>
      <w:tr w:rsidR="00AC6D34" w14:paraId="4810285F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0564E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9FE5F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E9D1D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C75D9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02C01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134A6A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8DFB4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2925F5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04262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DBA42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D8ABF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ECF26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BF243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1907,1908</w:t>
            </w:r>
          </w:p>
        </w:tc>
      </w:tr>
      <w:tr w:rsidR="00AC6D34" w14:paraId="396ED4C2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EE9A4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45E29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/>
            <w:vAlign w:val="center"/>
            <w:hideMark/>
          </w:tcPr>
          <w:p w14:paraId="3B6B12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5ABF4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0CB77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-10.9</w:t>
            </w:r>
          </w:p>
        </w:tc>
        <w:tc>
          <w:tcPr>
            <w:tcW w:w="329" w:type="pct"/>
            <w:vMerge/>
            <w:vAlign w:val="center"/>
            <w:hideMark/>
          </w:tcPr>
          <w:p w14:paraId="18A79A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0DDAC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031CB9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011EE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  <w:hideMark/>
          </w:tcPr>
          <w:p w14:paraId="4AED1C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57343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31EAFF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4F1F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1895,1896</w:t>
            </w:r>
          </w:p>
        </w:tc>
      </w:tr>
      <w:tr w:rsidR="00AC6D34" w14:paraId="11DBCB52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BE4EF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8CA46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2F650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E7C43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02BEF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408BE2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16B66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203A11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6EC3EB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D2840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C4D83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4CBF2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F22B7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1904,1905</w:t>
            </w:r>
          </w:p>
        </w:tc>
      </w:tr>
      <w:tr w:rsidR="00AC6D34" w14:paraId="1BEFDF4C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813B2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6B1BF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C0562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5A3FE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6228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-7.5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73C6F3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26D56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27A4FE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FB13D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D8EB9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776AA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E7A72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9186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1206</w:t>
            </w:r>
          </w:p>
        </w:tc>
      </w:tr>
      <w:tr w:rsidR="00AC6D34" w14:paraId="5A0E3A06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C5628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06136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/>
            <w:vAlign w:val="center"/>
            <w:hideMark/>
          </w:tcPr>
          <w:p w14:paraId="5C7784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033B5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AC48A1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0F361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03E722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551BD1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73EC4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311" w:type="pct"/>
            <w:vMerge/>
            <w:vAlign w:val="center"/>
            <w:hideMark/>
          </w:tcPr>
          <w:p w14:paraId="2DFF84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E8C85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FF560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377E8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1134</w:t>
            </w:r>
          </w:p>
        </w:tc>
      </w:tr>
      <w:tr w:rsidR="00AC6D34" w14:paraId="62BB0E39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ED4E9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90AB3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A8731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F8FBC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849F6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7884A4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13B0C9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003D10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19BE5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311" w:type="pct"/>
            <w:vMerge/>
            <w:vAlign w:val="center"/>
            <w:hideMark/>
          </w:tcPr>
          <w:p w14:paraId="14C827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D9E2E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872BD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4EF13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1208</w:t>
            </w:r>
          </w:p>
        </w:tc>
      </w:tr>
      <w:tr w:rsidR="00AC6D34" w14:paraId="11AF314B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D1D90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23D58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67E52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739CB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-3.2</w:t>
            </w:r>
          </w:p>
        </w:tc>
        <w:tc>
          <w:tcPr>
            <w:tcW w:w="280" w:type="pct"/>
            <w:vMerge/>
            <w:vAlign w:val="center"/>
            <w:hideMark/>
          </w:tcPr>
          <w:p w14:paraId="2F4A2E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BDAAC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repetition factor=16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F0817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1469A9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49AD0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24195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90711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3F2C2C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B2C7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283</w:t>
            </w:r>
          </w:p>
        </w:tc>
      </w:tr>
      <w:tr w:rsidR="00AC6D34" w14:paraId="44D940AF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902D1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C3791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ACAF2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6D26E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1E818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700580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E1408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01A49B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2F973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6C6E9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800EE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D624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03FA6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1128</w:t>
            </w:r>
          </w:p>
        </w:tc>
      </w:tr>
      <w:tr w:rsidR="00AC6D34" w14:paraId="1B0225DC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5D9361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A04C3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3C868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A7052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208BA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3D486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4B44BA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26A8DC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71917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8B2B7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B25C5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31177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2F8B5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1210</w:t>
            </w:r>
          </w:p>
        </w:tc>
      </w:tr>
      <w:tr w:rsidR="00AC6D34" w14:paraId="24A854FA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C732F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9FDC5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vMerge/>
            <w:vAlign w:val="center"/>
            <w:hideMark/>
          </w:tcPr>
          <w:p w14:paraId="078448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8E39E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F356C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-0.1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F91D8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2925D5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2B8DC2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870CE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6.99</w:t>
            </w:r>
          </w:p>
        </w:tc>
        <w:tc>
          <w:tcPr>
            <w:tcW w:w="311" w:type="pct"/>
            <w:vMerge/>
            <w:vAlign w:val="center"/>
            <w:hideMark/>
          </w:tcPr>
          <w:p w14:paraId="1AB350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C1E55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2B585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8CD3C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1138</w:t>
            </w:r>
          </w:p>
        </w:tc>
      </w:tr>
      <w:tr w:rsidR="00AC6D34" w14:paraId="66246247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68D0C9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CD77B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/>
            <w:vAlign w:val="center"/>
            <w:hideMark/>
          </w:tcPr>
          <w:p w14:paraId="61BAE6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A2AAD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24717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-3.8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C68C91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0AF886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7B4127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D97EC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8494F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F883C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87A55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832F6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1202</w:t>
            </w:r>
          </w:p>
        </w:tc>
      </w:tr>
      <w:tr w:rsidR="00AC6D34" w14:paraId="4CC50E9F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CDB1D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D1508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AFF09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52F42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11A9B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4CF7F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75043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6D4C0C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97C3C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E26AA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C6855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0992ED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4BD49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271</w:t>
            </w:r>
          </w:p>
        </w:tc>
      </w:tr>
      <w:tr w:rsidR="00AC6D34" w14:paraId="48494884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ECEB8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B91EF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898D8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ABBF0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6FAF8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652C3D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D326B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2" w:type="pct"/>
            <w:vMerge/>
            <w:vAlign w:val="center"/>
            <w:hideMark/>
          </w:tcPr>
          <w:p w14:paraId="4261CD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D098F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2D955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6BDB3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88E7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D31BD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1204</w:t>
            </w:r>
          </w:p>
        </w:tc>
      </w:tr>
      <w:tr w:rsidR="00AC6D34" w14:paraId="10D07AE9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3E6FBA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F589C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/>
            <w:vAlign w:val="center"/>
            <w:hideMark/>
          </w:tcPr>
          <w:p w14:paraId="657A4E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01C7B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FBEC9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55540E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14CA0D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2682ED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7E1A1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311" w:type="pct"/>
            <w:vMerge/>
            <w:vAlign w:val="center"/>
            <w:hideMark/>
          </w:tcPr>
          <w:p w14:paraId="760E0C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40C84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51B4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C8D39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1130</w:t>
            </w:r>
          </w:p>
        </w:tc>
      </w:tr>
      <w:tr w:rsidR="00AC6D34" w14:paraId="3D096999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90802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34867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524" w:type="pct"/>
            <w:vMerge/>
            <w:vAlign w:val="center"/>
            <w:hideMark/>
          </w:tcPr>
          <w:p w14:paraId="7BC1A7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F51A5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3691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29" w:type="pct"/>
            <w:vMerge/>
            <w:vAlign w:val="center"/>
            <w:hideMark/>
          </w:tcPr>
          <w:p w14:paraId="6A65E2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19CFA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5E3E8B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07F1C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1.67</w:t>
            </w:r>
          </w:p>
        </w:tc>
        <w:tc>
          <w:tcPr>
            <w:tcW w:w="311" w:type="pct"/>
            <w:vMerge/>
            <w:vAlign w:val="center"/>
            <w:hideMark/>
          </w:tcPr>
          <w:p w14:paraId="4777BD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7A5BF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A45F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E5A5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1132</w:t>
            </w:r>
          </w:p>
        </w:tc>
      </w:tr>
      <w:tr w:rsidR="00AC6D34" w14:paraId="32284E6D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2D24E2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B07CE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589A8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D139E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4A93C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5B87E3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CC-1/2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72E83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14:paraId="1E8630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CF79A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1E047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42FEB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D65A2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F1921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1892,1893</w:t>
            </w:r>
          </w:p>
        </w:tc>
      </w:tr>
      <w:tr w:rsidR="00AC6D34" w14:paraId="303A759E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F5574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C5D88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B57B2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E70E8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C967F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449327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C4FCC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7C7217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FE9D6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8C9B7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D8B53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506C0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F0E3C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1903</w:t>
            </w:r>
          </w:p>
        </w:tc>
      </w:tr>
      <w:tr w:rsidR="00AC6D34" w14:paraId="23A8D066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4DBEED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0B52B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1520A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36475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FF19A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62B71F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406F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  <w:hideMark/>
          </w:tcPr>
          <w:p w14:paraId="11093B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A3E8C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C939E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639D7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74145A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BD41E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279</w:t>
            </w:r>
          </w:p>
        </w:tc>
      </w:tr>
      <w:tr w:rsidR="00AC6D34" w14:paraId="1C053708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E4FA9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132FC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  <w:hideMark/>
          </w:tcPr>
          <w:p w14:paraId="4C0E06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12BB9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79B3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329" w:type="pct"/>
            <w:vMerge/>
            <w:vAlign w:val="center"/>
            <w:hideMark/>
          </w:tcPr>
          <w:p w14:paraId="78D51F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31FBD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line coding</w:t>
            </w:r>
          </w:p>
        </w:tc>
        <w:tc>
          <w:tcPr>
            <w:tcW w:w="332" w:type="pct"/>
            <w:vMerge/>
            <w:vAlign w:val="center"/>
            <w:hideMark/>
          </w:tcPr>
          <w:p w14:paraId="13C5C9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5CFE0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1" w:type="pct"/>
            <w:vMerge/>
            <w:vAlign w:val="center"/>
            <w:hideMark/>
          </w:tcPr>
          <w:p w14:paraId="32F400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5D5F8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C98AE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5A51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275</w:t>
            </w:r>
          </w:p>
        </w:tc>
      </w:tr>
      <w:tr w:rsidR="00AC6D34" w14:paraId="4EE092B5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0F1CEA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34F8F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E3342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F78DA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A592B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  <w:hideMark/>
          </w:tcPr>
          <w:p w14:paraId="39F808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1/3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B70E6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2" w:type="pct"/>
            <w:vMerge/>
            <w:vAlign w:val="center"/>
            <w:hideMark/>
          </w:tcPr>
          <w:p w14:paraId="355240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F8710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BA107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BB503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5B44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4E09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226</w:t>
            </w:r>
          </w:p>
        </w:tc>
      </w:tr>
      <w:tr w:rsidR="00AC6D34" w14:paraId="1E777BAF" w14:textId="77777777" w:rsidTr="00AC6D34">
        <w:trPr>
          <w:trHeight w:val="280"/>
        </w:trPr>
        <w:tc>
          <w:tcPr>
            <w:tcW w:w="415" w:type="pct"/>
            <w:vMerge/>
            <w:vAlign w:val="center"/>
            <w:hideMark/>
          </w:tcPr>
          <w:p w14:paraId="186905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FF24D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D9173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FFB01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B7261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vMerge/>
            <w:vAlign w:val="center"/>
            <w:hideMark/>
          </w:tcPr>
          <w:p w14:paraId="7E1EDF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18225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14:paraId="78D336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9DB55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E5F8E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2E953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309C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F113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230</w:t>
            </w:r>
          </w:p>
        </w:tc>
      </w:tr>
    </w:tbl>
    <w:p w14:paraId="5B49CCC5" w14:textId="5C4D32EF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27D98571" w14:textId="5040A6BF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224F343E" w14:textId="68F55C0E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68C0DFE8" w14:textId="4881455F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7F9CFBA6" w14:textId="69D9EF5E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6B184F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3477716" w14:textId="77777777" w:rsidR="00CD435E" w:rsidRDefault="00CD435E">
      <w:pPr>
        <w:jc w:val="center"/>
        <w:rPr>
          <w:b/>
          <w:bCs/>
        </w:rPr>
      </w:pPr>
    </w:p>
    <w:p w14:paraId="57B06207" w14:textId="77777777" w:rsidR="00CD435E" w:rsidRDefault="00CD435E"/>
    <w:p w14:paraId="24AD9AFC" w14:textId="77777777" w:rsidR="00CD435E" w:rsidRDefault="00CD435E"/>
    <w:p w14:paraId="331F735D" w14:textId="77777777" w:rsidR="00CD435E" w:rsidRDefault="00D865E9">
      <w:pPr>
        <w:pStyle w:val="Heading5"/>
      </w:pPr>
      <w:r>
        <w:rPr>
          <w:rFonts w:hint="eastAsia"/>
        </w:rPr>
        <w:t>7.1.3.3.2</w:t>
      </w:r>
      <w:r>
        <w:tab/>
      </w:r>
      <w:r>
        <w:rPr>
          <w:rFonts w:hint="eastAsia"/>
        </w:rPr>
        <w:t>non-coherent</w:t>
      </w:r>
    </w:p>
    <w:p w14:paraId="58998B01" w14:textId="77777777" w:rsidR="00CD435E" w:rsidRDefault="00CD435E"/>
    <w:p w14:paraId="15768580" w14:textId="415D93DE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7.1.3.3.2 - 1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1C413726" wp14:editId="7C4D6D0D">
            <wp:extent cx="8489950" cy="5365750"/>
            <wp:effectExtent l="0" t="0" r="6350" b="6350"/>
            <wp:docPr id="126586913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C34B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223A557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7.1.3.3.2 - 1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1445"/>
        <w:gridCol w:w="1445"/>
        <w:gridCol w:w="871"/>
        <w:gridCol w:w="749"/>
        <w:gridCol w:w="857"/>
        <w:gridCol w:w="846"/>
        <w:gridCol w:w="912"/>
        <w:gridCol w:w="1184"/>
        <w:gridCol w:w="997"/>
        <w:gridCol w:w="1184"/>
        <w:gridCol w:w="1323"/>
        <w:gridCol w:w="1320"/>
      </w:tblGrid>
      <w:tr w:rsidR="00AC6D34" w14:paraId="12B1E5DC" w14:textId="77777777" w:rsidTr="00AC6D34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1C8AC4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2b, non-coherent</w:t>
            </w:r>
          </w:p>
        </w:tc>
      </w:tr>
      <w:tr w:rsidR="00AC6D34" w14:paraId="221D97DB" w14:textId="77777777" w:rsidTr="00AC6D34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4DCBE5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D2R LLS</w:t>
            </w:r>
          </w:p>
        </w:tc>
      </w:tr>
      <w:tr w:rsidR="00AC6D34" w14:paraId="51B2DD1F" w14:textId="77777777" w:rsidTr="00AC6D34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6457786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0AB240E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7371076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5235F5A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7B1EC00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18" w:type="pct"/>
            <w:shd w:val="clear" w:color="D9E1F2" w:fill="D9E1F2"/>
            <w:noWrap/>
            <w:vAlign w:val="center"/>
            <w:hideMark/>
          </w:tcPr>
          <w:p w14:paraId="65BA49CC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36AE153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37" w:type="pct"/>
            <w:shd w:val="clear" w:color="D9E1F2" w:fill="D9E1F2"/>
            <w:noWrap/>
            <w:vAlign w:val="center"/>
            <w:hideMark/>
          </w:tcPr>
          <w:p w14:paraId="4F70AD5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30B755C0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04616A7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283EF8A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12D6F8B1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5C0F4AB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7B8DF1B6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55D9CB6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F5CD9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80E0E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E4E3D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A8826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30.73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42CCC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5BFB9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74515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065DF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F423E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B6C06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A428C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2384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538</w:t>
            </w:r>
          </w:p>
        </w:tc>
      </w:tr>
      <w:tr w:rsidR="00AC6D34" w14:paraId="7499E2F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F7ED1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F2A66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8A5C3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A3D2A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7850D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65DEA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BF50C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2F0BA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68362C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160B5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61BD2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45958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A590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542</w:t>
            </w:r>
          </w:p>
        </w:tc>
      </w:tr>
      <w:tr w:rsidR="00AC6D34" w14:paraId="6170E63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EA53A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3B8BA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0DEBB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BBB5F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E5739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318" w:type="pct"/>
            <w:vMerge/>
            <w:vAlign w:val="center"/>
            <w:hideMark/>
          </w:tcPr>
          <w:p w14:paraId="6345D1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87A21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507278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2763C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CF1AB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E5BA7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D3BDE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E03C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322</w:t>
            </w:r>
          </w:p>
        </w:tc>
      </w:tr>
      <w:tr w:rsidR="00AC6D34" w14:paraId="7F52BD6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33D50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24654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F1F0B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51036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A0B9F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B00CD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8C68D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42AF4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4F03A3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9A66E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0F978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D8F8A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C71A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325</w:t>
            </w:r>
          </w:p>
        </w:tc>
      </w:tr>
      <w:tr w:rsidR="00AC6D34" w14:paraId="3CD16D1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43845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DDC69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/>
            <w:vAlign w:val="center"/>
            <w:hideMark/>
          </w:tcPr>
          <w:p w14:paraId="2BC376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49378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87378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318" w:type="pct"/>
            <w:vMerge/>
            <w:vAlign w:val="center"/>
            <w:hideMark/>
          </w:tcPr>
          <w:p w14:paraId="70F303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5CBB3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2A2A3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45C6C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/>
            <w:vAlign w:val="center"/>
            <w:hideMark/>
          </w:tcPr>
          <w:p w14:paraId="38C38C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0EC84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C95D6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56D2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358</w:t>
            </w:r>
          </w:p>
        </w:tc>
      </w:tr>
      <w:tr w:rsidR="00AC6D34" w14:paraId="181970C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52D8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43F6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C65AF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41732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908AE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D1B0B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18819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D4B36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98470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8E89B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EACEE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B426F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EA983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361</w:t>
            </w:r>
          </w:p>
        </w:tc>
      </w:tr>
      <w:tr w:rsidR="00AC6D34" w14:paraId="4E8803E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308FE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B20FD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24" w:type="pct"/>
            <w:vMerge/>
            <w:vAlign w:val="center"/>
            <w:hideMark/>
          </w:tcPr>
          <w:p w14:paraId="2BA594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A3770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BDACB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18" w:type="pct"/>
            <w:vMerge/>
            <w:vAlign w:val="center"/>
            <w:hideMark/>
          </w:tcPr>
          <w:p w14:paraId="63B15B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60E76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3EE05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D4F4B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600C0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5F5D21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28A54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E1A5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286</w:t>
            </w:r>
          </w:p>
        </w:tc>
      </w:tr>
      <w:tr w:rsidR="00AC6D34" w14:paraId="5F59152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30AA1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9F079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96557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FD379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ED970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6B41B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6946A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6C550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ABDFA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53629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9E467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A5AE7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8181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289</w:t>
            </w:r>
          </w:p>
        </w:tc>
      </w:tr>
      <w:tr w:rsidR="00AC6D34" w14:paraId="63E0FF6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78C64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00440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/>
            <w:vAlign w:val="center"/>
            <w:hideMark/>
          </w:tcPr>
          <w:p w14:paraId="1E2C41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2CA55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74ED9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318" w:type="pct"/>
            <w:vMerge/>
            <w:vAlign w:val="center"/>
            <w:hideMark/>
          </w:tcPr>
          <w:p w14:paraId="36EEBE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00E6F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4E382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722C9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  <w:hideMark/>
          </w:tcPr>
          <w:p w14:paraId="3C9A9B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25B04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8C461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0E1DC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304</w:t>
            </w:r>
          </w:p>
        </w:tc>
      </w:tr>
      <w:tr w:rsidR="00AC6D34" w14:paraId="7AC259D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B355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FF37B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ACE00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BF726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39AD4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05E012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02264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27D31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7EAFB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CC9E5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880A6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A8671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AB90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307</w:t>
            </w:r>
          </w:p>
        </w:tc>
      </w:tr>
      <w:tr w:rsidR="00AC6D34" w14:paraId="477E532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CFDE8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3C1A4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6D090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A3BBC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0ABEF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3F1AD0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2C380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211E81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A5F23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EF02F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F6B71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00B7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7B33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913</w:t>
            </w:r>
          </w:p>
        </w:tc>
      </w:tr>
      <w:tr w:rsidR="00AC6D34" w14:paraId="0EF4139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447D9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37B6B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0E691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875F6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06BDC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4F828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5F3A2B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559952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75F9DB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D65D6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6ED42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72570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4869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891,903</w:t>
            </w:r>
          </w:p>
        </w:tc>
      </w:tr>
      <w:tr w:rsidR="00AC6D34" w14:paraId="3EA8B3C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4A11E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416B5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64534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7F512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FDBEA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2AD9F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9BD87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270DD2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85AEF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397AD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CF475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94242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07DC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340</w:t>
            </w:r>
          </w:p>
        </w:tc>
      </w:tr>
      <w:tr w:rsidR="00AC6D34" w14:paraId="49EAFAB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905D3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F9578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44BD1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BA243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AFB59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7A930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0C4E9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D4285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C14B1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0D9A2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842CE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5F4C2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9DEF8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343</w:t>
            </w:r>
          </w:p>
        </w:tc>
      </w:tr>
      <w:tr w:rsidR="00AC6D34" w14:paraId="52B2D91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6A17D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C5764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FC597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A57B6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8.01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211E3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9.85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35C84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F5858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B5277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5B82F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  <w:hideMark/>
          </w:tcPr>
          <w:p w14:paraId="75FEB9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8285A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1789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12F0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1367</w:t>
            </w:r>
          </w:p>
        </w:tc>
      </w:tr>
      <w:tr w:rsidR="00AC6D34" w14:paraId="718744C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24046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6D373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F141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A6B3A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EB3CA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2728F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FF382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BD722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75D88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A3E11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A2F25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DB945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7A8CB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1375</w:t>
            </w:r>
          </w:p>
        </w:tc>
      </w:tr>
      <w:tr w:rsidR="00AC6D34" w14:paraId="52F0469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D657D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99CB0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B2A5D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35AB7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A510B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18" w:type="pct"/>
            <w:vMerge/>
            <w:vAlign w:val="center"/>
            <w:hideMark/>
          </w:tcPr>
          <w:p w14:paraId="022D36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B82D0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48A8A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1E6C1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C933B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7543B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57A60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2C7B8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123</w:t>
            </w:r>
          </w:p>
        </w:tc>
      </w:tr>
      <w:tr w:rsidR="00AC6D34" w14:paraId="30FA344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6D034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C861C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00D87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206A0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33DF9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B8897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2262E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DDD5D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505E0B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2F6E2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44DEA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C1AA0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48518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AC6D34" w14:paraId="34BC77D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9B530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7212F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F33EC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60A44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2F730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8" w:type="pct"/>
            <w:vMerge/>
            <w:vAlign w:val="center"/>
            <w:hideMark/>
          </w:tcPr>
          <w:p w14:paraId="101037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9225C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63B8F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05E9C0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37B7B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347CB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44DF1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32E6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1519</w:t>
            </w:r>
          </w:p>
        </w:tc>
      </w:tr>
      <w:tr w:rsidR="00AC6D34" w14:paraId="102A434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D4E6F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50C56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5EA8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B82F8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A96F5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C6459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0C232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516DD1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/>
            <w:vAlign w:val="center"/>
            <w:hideMark/>
          </w:tcPr>
          <w:p w14:paraId="192D92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44F9C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D2473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A7F32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BA3F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965,967</w:t>
            </w:r>
          </w:p>
        </w:tc>
      </w:tr>
      <w:tr w:rsidR="00AC6D34" w14:paraId="0F934EF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0644D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3008B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6FFB5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AE69A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BAFEA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6C499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1F53E5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092D6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C3EFC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7567F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C594F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93B0C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96415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260</w:t>
            </w:r>
          </w:p>
        </w:tc>
      </w:tr>
      <w:tr w:rsidR="00AC6D34" w14:paraId="2D31315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14877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41D3E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0EC9A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000F0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F1A66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2DE55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4691FE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9CAD8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5EA8D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24721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DEA07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462418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1DC58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528</w:t>
            </w:r>
          </w:p>
        </w:tc>
      </w:tr>
      <w:tr w:rsidR="00AC6D34" w14:paraId="16A7A4C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33DA3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EAEA7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D6179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F7065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5F534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AE0A8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7AD08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/>
            <w:vAlign w:val="center"/>
            <w:hideMark/>
          </w:tcPr>
          <w:p w14:paraId="543658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3ED94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C78B4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DB54E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F9F42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D006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522</w:t>
            </w:r>
          </w:p>
        </w:tc>
      </w:tr>
      <w:tr w:rsidR="00AC6D34" w14:paraId="0788FD2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868E3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ADEEA8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4D7AF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16B40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A9B4F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346F5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4486B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95FA8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5D4CE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500D7B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03AD0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5B4C5B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6833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264</w:t>
            </w:r>
          </w:p>
        </w:tc>
      </w:tr>
      <w:tr w:rsidR="00AC6D34" w14:paraId="3E8F99C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6418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4008F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48286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E68D0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61AA6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78305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08678D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7BDF6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D9AE8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AD95E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01464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96E0A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952A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819</w:t>
            </w:r>
          </w:p>
        </w:tc>
      </w:tr>
      <w:tr w:rsidR="00AC6D34" w14:paraId="4026ACE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60B46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9A05D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832FC9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710F0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FD693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5E14D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F6CCF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C7132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7DA95B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538F1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48980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A1756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C57D2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857</w:t>
            </w:r>
          </w:p>
        </w:tc>
      </w:tr>
      <w:tr w:rsidR="00AC6D34" w14:paraId="6971E97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6C459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5997C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C4266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A5E20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812C8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3B471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6C6447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E054A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C0540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076B6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55435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2AA0F0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46E2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256</w:t>
            </w:r>
          </w:p>
        </w:tc>
      </w:tr>
      <w:tr w:rsidR="00AC6D34" w14:paraId="674A5E7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2179C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ED251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59792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2CD28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389E3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21.31</w:t>
            </w:r>
          </w:p>
        </w:tc>
        <w:tc>
          <w:tcPr>
            <w:tcW w:w="318" w:type="pct"/>
            <w:vMerge/>
            <w:vAlign w:val="center"/>
            <w:hideMark/>
          </w:tcPr>
          <w:p w14:paraId="1BE825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3FDD2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B8A13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B18C9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0E943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FDF60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37773F4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4C291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409</w:t>
            </w:r>
          </w:p>
        </w:tc>
      </w:tr>
      <w:tr w:rsidR="00AC6D34" w14:paraId="22A7874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B1814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E53D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66B87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63496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A791B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7317E3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80" w:type="pct"/>
            <w:vMerge/>
            <w:vAlign w:val="center"/>
            <w:hideMark/>
          </w:tcPr>
          <w:p w14:paraId="767CEA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12D93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3C892D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5B296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F45F8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A604A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0C51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373</w:t>
            </w:r>
          </w:p>
        </w:tc>
      </w:tr>
      <w:tr w:rsidR="00AC6D34" w14:paraId="69F6699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FFCEE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5598A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71FFE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18155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9CB3A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4837D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536812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AA26E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46914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E52CA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792EF3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19434A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8A69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1383</w:t>
            </w:r>
          </w:p>
        </w:tc>
      </w:tr>
      <w:tr w:rsidR="00AC6D34" w14:paraId="46595A8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3CBB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DE50B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701C3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9A6DF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1DE61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B5264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2D8E9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2683FD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0A28F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77ADC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F6D54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040AC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2303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1389</w:t>
            </w:r>
          </w:p>
        </w:tc>
      </w:tr>
      <w:tr w:rsidR="00AC6D34" w14:paraId="1C15D9E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CF2F4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F928F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49438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53788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9.76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E8B6C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12.52</w:t>
            </w:r>
          </w:p>
        </w:tc>
        <w:tc>
          <w:tcPr>
            <w:tcW w:w="318" w:type="pct"/>
            <w:vMerge/>
            <w:vAlign w:val="center"/>
            <w:hideMark/>
          </w:tcPr>
          <w:p w14:paraId="75E02D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438A5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C377D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77D9CA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943C0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73EBF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D531E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8BD95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1369</w:t>
            </w:r>
          </w:p>
        </w:tc>
      </w:tr>
      <w:tr w:rsidR="00AC6D34" w14:paraId="6C267A8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D565E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7027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AB5A3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55D6F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C9A66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A60F2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4545B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33E32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423F0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1BEF7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62DBD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D858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DC791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1377</w:t>
            </w:r>
          </w:p>
        </w:tc>
      </w:tr>
      <w:tr w:rsidR="00AC6D34" w14:paraId="5AFCBBF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B3847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92DB9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A2C9D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CAC59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ADFC3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318" w:type="pct"/>
            <w:vMerge/>
            <w:vAlign w:val="center"/>
            <w:hideMark/>
          </w:tcPr>
          <w:p w14:paraId="256A1E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322C7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84420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8B1C8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  <w:hideMark/>
          </w:tcPr>
          <w:p w14:paraId="275A1A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6C6E9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FCC9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7C77C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1499</w:t>
            </w:r>
          </w:p>
        </w:tc>
      </w:tr>
      <w:tr w:rsidR="00AC6D34" w14:paraId="25D0E6E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CC485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A3C4F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  <w:hideMark/>
          </w:tcPr>
          <w:p w14:paraId="46CDFB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744DE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17AB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318" w:type="pct"/>
            <w:vMerge/>
            <w:vAlign w:val="center"/>
            <w:hideMark/>
          </w:tcPr>
          <w:p w14:paraId="1F280F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EE59F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A20BF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56935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11" w:type="pct"/>
            <w:vMerge/>
            <w:vAlign w:val="center"/>
            <w:hideMark/>
          </w:tcPr>
          <w:p w14:paraId="703D94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57029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02EA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9FACE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1487</w:t>
            </w:r>
          </w:p>
        </w:tc>
      </w:tr>
      <w:tr w:rsidR="00AC6D34" w14:paraId="1C34F35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A3632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C4061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24" w:type="pct"/>
            <w:vMerge/>
            <w:vAlign w:val="center"/>
            <w:hideMark/>
          </w:tcPr>
          <w:p w14:paraId="7CECAC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E9B0D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D5132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8" w:type="pct"/>
            <w:vMerge/>
            <w:vAlign w:val="center"/>
            <w:hideMark/>
          </w:tcPr>
          <w:p w14:paraId="6EFF8D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CD1BF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59A2A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6637B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  <w:hideMark/>
          </w:tcPr>
          <w:p w14:paraId="217DED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712C7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677B8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9EAB5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1471</w:t>
            </w:r>
          </w:p>
        </w:tc>
      </w:tr>
      <w:tr w:rsidR="00AC6D34" w14:paraId="37180E4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668E7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193E2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157B5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CED20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00478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18" w:type="pct"/>
            <w:vMerge/>
            <w:vAlign w:val="center"/>
            <w:hideMark/>
          </w:tcPr>
          <w:p w14:paraId="668E15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3EBA4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2014B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6C32A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  <w:hideMark/>
          </w:tcPr>
          <w:p w14:paraId="382F90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3BBEF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2BF083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0049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1245,1281</w:t>
            </w:r>
          </w:p>
        </w:tc>
      </w:tr>
      <w:tr w:rsidR="00AC6D34" w14:paraId="56B790F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0E880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2A020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3FCD4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575BA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08702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689BD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D39EC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2250F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2C018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E6F52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FCF17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6CE7C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7C1E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1249,1285</w:t>
            </w:r>
          </w:p>
        </w:tc>
      </w:tr>
      <w:tr w:rsidR="00AC6D34" w14:paraId="5B2F732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B4242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7F58E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259AC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5442C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3631E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318" w:type="pct"/>
            <w:vMerge/>
            <w:vAlign w:val="center"/>
            <w:hideMark/>
          </w:tcPr>
          <w:p w14:paraId="2C998A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96915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F7A85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4A5CA0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E8AFC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50B8D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773C70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4A64E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403</w:t>
            </w:r>
          </w:p>
        </w:tc>
      </w:tr>
      <w:tr w:rsidR="00AC6D34" w14:paraId="0882C2C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66185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6579D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39C4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53DBB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C47C3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382124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80" w:type="pct"/>
            <w:vMerge/>
            <w:vAlign w:val="center"/>
            <w:hideMark/>
          </w:tcPr>
          <w:p w14:paraId="6A8FD3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ABF3A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05310E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5F72F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6F746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76067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7E83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367</w:t>
            </w:r>
          </w:p>
        </w:tc>
      </w:tr>
      <w:tr w:rsidR="00AC6D34" w14:paraId="6F852B1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B7742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93A67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09888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6B3A6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50F48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65FC2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52AA5B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C9074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CCC99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02316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  <w:hideMark/>
          </w:tcPr>
          <w:p w14:paraId="6D20A8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8E61F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4A46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813,825</w:t>
            </w:r>
          </w:p>
        </w:tc>
      </w:tr>
      <w:tr w:rsidR="00AC6D34" w14:paraId="0EF8E29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2D200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D5984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E4604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F1831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E23CC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E7521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E897E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BC0FD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05DBBA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98356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E88FF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C07B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B3B5A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841</w:t>
            </w:r>
          </w:p>
        </w:tc>
      </w:tr>
      <w:tr w:rsidR="00AC6D34" w14:paraId="792B3F96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7D1A33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12411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FAFB9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3730F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-1.23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0253E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-1.23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3FDA4D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4D05B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855B2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AB936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E62C5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E3476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DB488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EE97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165</w:t>
            </w:r>
          </w:p>
        </w:tc>
      </w:tr>
      <w:tr w:rsidR="00AC6D34" w14:paraId="5EDAA58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B3369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E5BD3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3CB64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CD883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93171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8E09C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BCEAC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2B7FE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7A75D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AC95D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A232B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25222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3FF29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1453</w:t>
            </w:r>
          </w:p>
        </w:tc>
      </w:tr>
      <w:tr w:rsidR="00AC6D34" w14:paraId="63686B9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50DA0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6CBD6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4E685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AAE9B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77FAD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82DD9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1F1DA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464740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676BA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3E514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64326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91709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3D452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1461</w:t>
            </w:r>
          </w:p>
        </w:tc>
      </w:tr>
      <w:tr w:rsidR="00AC6D34" w14:paraId="42FD748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7F537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56CB3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24" w:type="pct"/>
            <w:vMerge/>
            <w:vAlign w:val="center"/>
            <w:hideMark/>
          </w:tcPr>
          <w:p w14:paraId="463DD1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C98F5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30690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318" w:type="pct"/>
            <w:vMerge/>
            <w:vAlign w:val="center"/>
            <w:hideMark/>
          </w:tcPr>
          <w:p w14:paraId="4DD2A0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45FF4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03744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338E3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88D0E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665EA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ED0F1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0D83F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1452</w:t>
            </w:r>
          </w:p>
        </w:tc>
      </w:tr>
      <w:tr w:rsidR="00AC6D34" w14:paraId="1923BEE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06D03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13449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DFBC6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EF4FC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79709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84411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67218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2201C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4FD29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F2576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B3110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46223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3FE2D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1460</w:t>
            </w:r>
          </w:p>
        </w:tc>
      </w:tr>
      <w:tr w:rsidR="00AC6D34" w14:paraId="0F2D682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B5F30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DDA72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05CE2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671DF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9A159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3DEEEA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11B5915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D952A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E8547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A0F57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99BF9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FB8D7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387D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1408</w:t>
            </w:r>
          </w:p>
        </w:tc>
      </w:tr>
      <w:tr w:rsidR="00AC6D34" w14:paraId="197D4F7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C0213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6A8C7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40AB4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9C8DC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9B825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6893D8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AE68E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9EE29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0B3E0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FAE7F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46C3D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77551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AC2AD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1402</w:t>
            </w:r>
          </w:p>
        </w:tc>
      </w:tr>
      <w:tr w:rsidR="00AC6D34" w14:paraId="6ABB7DD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75F1C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6E05B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8339E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F5BAE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B54EC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18.43</w:t>
            </w:r>
          </w:p>
        </w:tc>
        <w:tc>
          <w:tcPr>
            <w:tcW w:w="318" w:type="pct"/>
            <w:vMerge/>
            <w:vAlign w:val="center"/>
            <w:hideMark/>
          </w:tcPr>
          <w:p w14:paraId="3409E2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A536B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D5599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7DE12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D7471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/>
            <w:vAlign w:val="center"/>
            <w:hideMark/>
          </w:tcPr>
          <w:p w14:paraId="274084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1326B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6564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537</w:t>
            </w:r>
          </w:p>
        </w:tc>
      </w:tr>
      <w:tr w:rsidR="00AC6D34" w14:paraId="639A116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5D69E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59A03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081E6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2618E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3B031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968F2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A2560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backscatter modulated by [1, -1] and [1, -1, 1, -1]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6F0FC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160A2E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FA577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9F794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A0D6E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5338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545</w:t>
            </w:r>
          </w:p>
        </w:tc>
      </w:tr>
      <w:tr w:rsidR="00AC6D34" w14:paraId="3211E91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8999B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7DFAD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B203E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F0AB9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6.84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986A6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6.84</w:t>
            </w:r>
          </w:p>
        </w:tc>
        <w:tc>
          <w:tcPr>
            <w:tcW w:w="318" w:type="pct"/>
            <w:vMerge/>
            <w:vAlign w:val="center"/>
            <w:hideMark/>
          </w:tcPr>
          <w:p w14:paraId="4DA572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F30B0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69FF76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87B35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/>
            <w:vAlign w:val="center"/>
            <w:hideMark/>
          </w:tcPr>
          <w:p w14:paraId="79B7F8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1BE7A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/>
            <w:vAlign w:val="center"/>
            <w:hideMark/>
          </w:tcPr>
          <w:p w14:paraId="237F53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6C1C0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166</w:t>
            </w:r>
          </w:p>
        </w:tc>
      </w:tr>
      <w:tr w:rsidR="00AC6D34" w14:paraId="1C0BF53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427A6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03C3D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1FCED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F3268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BE009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18" w:type="pct"/>
            <w:vMerge/>
            <w:vAlign w:val="center"/>
            <w:hideMark/>
          </w:tcPr>
          <w:p w14:paraId="1CE248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FF934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65D40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284D3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CADEB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73F07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7FE88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CFAC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313</w:t>
            </w:r>
          </w:p>
        </w:tc>
      </w:tr>
      <w:tr w:rsidR="00AC6D34" w14:paraId="676FDAA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1CAF6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25C9D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60C37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DCAFA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EFDE9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5DFE31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BB88D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226F8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C288B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A7764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16882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1730D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5CD13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316</w:t>
            </w:r>
          </w:p>
        </w:tc>
      </w:tr>
      <w:tr w:rsidR="00AC6D34" w14:paraId="1963147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24E5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78B2A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0E8AE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98803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-0.62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1FC76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D610D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F57AA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12951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923AA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84F61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86A0B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46A6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62E7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1451</w:t>
            </w:r>
          </w:p>
        </w:tc>
      </w:tr>
      <w:tr w:rsidR="00AC6D34" w14:paraId="40BBEA3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915CC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45953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1EAE2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AFFD7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40615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8852D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81E05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2C2AE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1ABE7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11" w:type="pct"/>
            <w:vMerge/>
            <w:vAlign w:val="center"/>
            <w:hideMark/>
          </w:tcPr>
          <w:p w14:paraId="1AEA10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084FF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95C5C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53B1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1458</w:t>
            </w:r>
          </w:p>
        </w:tc>
      </w:tr>
      <w:tr w:rsidR="00AC6D34" w14:paraId="4D4E609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414CC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CFE84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B1C3B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51A6C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1B032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F8C25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E8ECE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7A107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7B383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CC9BB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21874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2F3FE9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E370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349</w:t>
            </w:r>
          </w:p>
        </w:tc>
      </w:tr>
      <w:tr w:rsidR="00AC6D34" w14:paraId="785B39E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2DD42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D4260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6854E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32C23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F5F8A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F4638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3F9F7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7A840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CC6B6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E4490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7760F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72E47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8207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352</w:t>
            </w:r>
          </w:p>
        </w:tc>
      </w:tr>
      <w:tr w:rsidR="00AC6D34" w14:paraId="020697A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C9D9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09756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8F09D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1D9C1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9DAB0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318" w:type="pct"/>
            <w:vMerge/>
            <w:vAlign w:val="center"/>
            <w:hideMark/>
          </w:tcPr>
          <w:p w14:paraId="45A931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6DB79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2CCC14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C495C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57F70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5118E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1D85A1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A7FC0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1403</w:t>
            </w:r>
          </w:p>
        </w:tc>
      </w:tr>
      <w:tr w:rsidR="00AC6D34" w14:paraId="24F5E58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1F4AB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251D8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8E5D7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47600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E0A99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79FB3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4AFDC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99A01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4485F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77FB8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9E50C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32D8A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276F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1409</w:t>
            </w:r>
          </w:p>
        </w:tc>
      </w:tr>
      <w:tr w:rsidR="00AC6D34" w14:paraId="69307A0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8730C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0C423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F81E8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5BE0E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74EE9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18" w:type="pct"/>
            <w:vMerge/>
            <w:vAlign w:val="center"/>
            <w:hideMark/>
          </w:tcPr>
          <w:p w14:paraId="496AFE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8AEE5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58B2B3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A9481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  <w:hideMark/>
          </w:tcPr>
          <w:p w14:paraId="0E3572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36680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E66EA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D2D98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295</w:t>
            </w:r>
          </w:p>
        </w:tc>
      </w:tr>
      <w:tr w:rsidR="00AC6D34" w14:paraId="11F7FB7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3C555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46B01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1245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FEDEF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60384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FEC7C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E6296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722E3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0773A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9006A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00679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35CD3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B3597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298</w:t>
            </w:r>
          </w:p>
        </w:tc>
      </w:tr>
      <w:tr w:rsidR="00AC6D34" w14:paraId="58E23AD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176EB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A2933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9AC95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D0155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7355C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5333A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953DA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/>
            <w:vAlign w:val="center"/>
            <w:hideMark/>
          </w:tcPr>
          <w:p w14:paraId="60F642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269B7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CAEA7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365E1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762A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E52C8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924</w:t>
            </w:r>
          </w:p>
        </w:tc>
      </w:tr>
      <w:tr w:rsidR="00AC6D34" w14:paraId="278CD95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9F896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0A1A7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4A867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B9504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EC7B6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1EA34E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7A112D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00AD3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3A4F6D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436B6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21036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31656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FFEF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890</w:t>
            </w:r>
          </w:p>
        </w:tc>
      </w:tr>
      <w:tr w:rsidR="00AC6D34" w14:paraId="045D78B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17A62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F2A53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5C055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E9B7D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E3853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1ED71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0D2AFA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4E57C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2E4F6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4C511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673032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F1031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B3C53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1404</w:t>
            </w:r>
          </w:p>
        </w:tc>
      </w:tr>
      <w:tr w:rsidR="00AC6D34" w14:paraId="77CDB3B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0ED35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7372A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A62C5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A4190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0424C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A7DAB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22A62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F1F85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7587C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8B73E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8D814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499D3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565A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1410</w:t>
            </w:r>
          </w:p>
        </w:tc>
      </w:tr>
      <w:tr w:rsidR="00AC6D34" w14:paraId="67B088D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974E8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513A8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E2AD7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C8BB6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6EDB7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318" w:type="pct"/>
            <w:vMerge/>
            <w:vAlign w:val="center"/>
            <w:hideMark/>
          </w:tcPr>
          <w:p w14:paraId="68ADBF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C993B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/>
            <w:vAlign w:val="center"/>
            <w:hideMark/>
          </w:tcPr>
          <w:p w14:paraId="4D8EF2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0088D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  <w:hideMark/>
          </w:tcPr>
          <w:p w14:paraId="6325CF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C9C4A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2D1E3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90D20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331</w:t>
            </w:r>
          </w:p>
        </w:tc>
      </w:tr>
      <w:tr w:rsidR="00AC6D34" w14:paraId="0E4EF4D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A7F03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5B0DD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D2A91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51741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83005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155E4E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F07C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6DDF88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38831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AE930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EE517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5B112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2A2E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334</w:t>
            </w:r>
          </w:p>
        </w:tc>
      </w:tr>
      <w:tr w:rsidR="00AC6D34" w14:paraId="438635A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61334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9CDD6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89EE4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2C12A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-2.31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791A2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-0.39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190B3C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F28A1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4D4E0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5AA59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  <w:hideMark/>
          </w:tcPr>
          <w:p w14:paraId="532BD9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4517D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477F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2FD89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1366</w:t>
            </w:r>
          </w:p>
        </w:tc>
      </w:tr>
      <w:tr w:rsidR="00AC6D34" w14:paraId="4BF3B11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EC65C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ADA8A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CF02C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4DBD7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0F752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B1943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347D7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6302A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0ECE5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B1AA1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7C1A7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B32AE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25402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1374</w:t>
            </w:r>
          </w:p>
        </w:tc>
      </w:tr>
      <w:tr w:rsidR="00AC6D34" w14:paraId="521A6C5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DEC5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348FE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25D2F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BE1A6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AAC86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18" w:type="pct"/>
            <w:vMerge/>
            <w:vAlign w:val="center"/>
            <w:hideMark/>
          </w:tcPr>
          <w:p w14:paraId="77A0BE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CB549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01BFD3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71D2C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54E36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49E3E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5DDE4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C8EEC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1518</w:t>
            </w:r>
          </w:p>
        </w:tc>
      </w:tr>
      <w:tr w:rsidR="00AC6D34" w14:paraId="33020B7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ABBD2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279D5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705EC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9531C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47C0F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66DF1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2CA8B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F49A4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272924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076B9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5B261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765A6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1ACF3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964</w:t>
            </w:r>
          </w:p>
        </w:tc>
      </w:tr>
      <w:tr w:rsidR="00AC6D34" w14:paraId="09BFC8F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7F6A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33194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01875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566C0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1F745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63D0A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7ED56C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CC017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0465F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36D18E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061DF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5BE21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0A57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261</w:t>
            </w:r>
          </w:p>
        </w:tc>
      </w:tr>
      <w:tr w:rsidR="00AC6D34" w14:paraId="1D97D58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D8DA79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E6308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85D00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2F723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E1A0A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80E7C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0ED279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3B90DB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F407D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819DC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33882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29F38D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F87F3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527</w:t>
            </w:r>
          </w:p>
        </w:tc>
      </w:tr>
      <w:tr w:rsidR="00AC6D34" w14:paraId="6DD74A5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4E733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49E24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1DCFE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629A4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68B0D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F80EE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051A1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None</w:t>
            </w:r>
          </w:p>
        </w:tc>
        <w:tc>
          <w:tcPr>
            <w:tcW w:w="337" w:type="pct"/>
            <w:vMerge/>
            <w:vAlign w:val="center"/>
            <w:hideMark/>
          </w:tcPr>
          <w:p w14:paraId="26AF0F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4F6C3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9C105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D0A59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10F03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80188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521</w:t>
            </w:r>
          </w:p>
        </w:tc>
      </w:tr>
      <w:tr w:rsidR="00AC6D34" w14:paraId="475E25F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74CC1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6B3C4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989BD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4279B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E858B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244ADC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6E712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49CB95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23FD5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5E621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8962B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6411AC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21A9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265</w:t>
            </w:r>
          </w:p>
        </w:tc>
      </w:tr>
      <w:tr w:rsidR="00AC6D34" w14:paraId="727D469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1E460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162AF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1EEEF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66091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1BDC4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83074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55E5B8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8D336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9D3FE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4DA2D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10BFC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E60D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BA420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818,830</w:t>
            </w:r>
          </w:p>
        </w:tc>
      </w:tr>
      <w:tr w:rsidR="00AC6D34" w14:paraId="5E6A63B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B093F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CDEC9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9F6EB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0A95D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C81CC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A9FBF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D8CC55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C7AFC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55321A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E267F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5F7AC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9B480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CBD8A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856</w:t>
            </w:r>
          </w:p>
        </w:tc>
      </w:tr>
      <w:tr w:rsidR="00AC6D34" w14:paraId="4D4928C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2806A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37CD6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746D4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354C8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68BF9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42EC04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737CC2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42E79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60801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C30DF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49F3A6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3361E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2CF1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1411</w:t>
            </w:r>
          </w:p>
        </w:tc>
      </w:tr>
      <w:tr w:rsidR="00AC6D34" w14:paraId="349DFFC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AAEF9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5B778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A9A94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74FE7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F766A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CDF93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825A7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17990E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5D04A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2D960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8587F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6303D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3BA14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1405</w:t>
            </w:r>
          </w:p>
        </w:tc>
      </w:tr>
      <w:tr w:rsidR="00AC6D34" w14:paraId="3A60D17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C6AE6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C1ED7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63F27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FDAD1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89AAB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0B4A4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3D101A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DE3FBB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E3C44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090A31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71C08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97370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BA83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257</w:t>
            </w:r>
          </w:p>
        </w:tc>
      </w:tr>
      <w:tr w:rsidR="00AC6D34" w14:paraId="0A33887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F5137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9CFA3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DC916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65EBC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B8179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211C3B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32406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81B3F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851F0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A7A3B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E546F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854C6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59C6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1406</w:t>
            </w:r>
          </w:p>
        </w:tc>
      </w:tr>
      <w:tr w:rsidR="00AC6D34" w14:paraId="7F575C4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6070B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757F2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40D14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4E2DF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EB356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0FA6F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28C80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32179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63A85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E2B3A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B5EC9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E73AF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2772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1412</w:t>
            </w:r>
          </w:p>
        </w:tc>
      </w:tr>
      <w:tr w:rsidR="00AC6D34" w14:paraId="333B170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57B74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C20A8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BF058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E7AA1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194A0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10.64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1DD0AA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6921EC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58BB0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AFADA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490AE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vMerge/>
            <w:vAlign w:val="center"/>
            <w:hideMark/>
          </w:tcPr>
          <w:p w14:paraId="2D8D54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1F038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7B26E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412</w:t>
            </w:r>
          </w:p>
        </w:tc>
      </w:tr>
      <w:tr w:rsidR="00AC6D34" w14:paraId="1E54F18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CEF93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DE951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AE119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8A18F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90C1D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0E454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80" w:type="pct"/>
            <w:vMerge/>
            <w:vAlign w:val="center"/>
            <w:hideMark/>
          </w:tcPr>
          <w:p w14:paraId="629433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6A7C0E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344A02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6560F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EA61A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55C28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B8452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376</w:t>
            </w:r>
          </w:p>
        </w:tc>
      </w:tr>
      <w:tr w:rsidR="00AC6D34" w14:paraId="494B58C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BC318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686E0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F5D0C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FB7F5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F4DA1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02EBB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7BDB4B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6E4BF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08846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70076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67CE7A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73663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A10B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1382</w:t>
            </w:r>
          </w:p>
        </w:tc>
      </w:tr>
      <w:tr w:rsidR="00AC6D34" w14:paraId="462D658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A9A8A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CFEF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52B84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192F0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D2C24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192D8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98196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B8449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D0222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5EA00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D2C4C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7808B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96301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1388</w:t>
            </w:r>
          </w:p>
        </w:tc>
      </w:tr>
      <w:tr w:rsidR="00AC6D34" w14:paraId="0E94796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69D09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186CB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B47B2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896E0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-0.47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F284F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1.88</w:t>
            </w:r>
          </w:p>
        </w:tc>
        <w:tc>
          <w:tcPr>
            <w:tcW w:w="318" w:type="pct"/>
            <w:vMerge/>
            <w:vAlign w:val="center"/>
            <w:hideMark/>
          </w:tcPr>
          <w:p w14:paraId="388962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99A86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0837C9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5F3760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A8931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C4848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C0239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C7138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1368</w:t>
            </w:r>
          </w:p>
        </w:tc>
      </w:tr>
      <w:tr w:rsidR="00AC6D34" w14:paraId="18FBD05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10162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D2C56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910F7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AF200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0F89D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CB3D3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9D0EE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F6A24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5F9DF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DF6C0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E4FE3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9DB3D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AE547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1376</w:t>
            </w:r>
          </w:p>
        </w:tc>
      </w:tr>
      <w:tr w:rsidR="00AC6D34" w14:paraId="738FD65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F73F2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E2AAC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62E7D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0935F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0D192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18" w:type="pct"/>
            <w:vMerge/>
            <w:vAlign w:val="center"/>
            <w:hideMark/>
          </w:tcPr>
          <w:p w14:paraId="62F9A3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E026E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E4F0D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9B9DC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A51DF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1F582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28C5A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D8788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1530</w:t>
            </w:r>
          </w:p>
        </w:tc>
      </w:tr>
      <w:tr w:rsidR="00AC6D34" w14:paraId="72B7A7E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01E4D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596B4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1A0E7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4E079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2B126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8.25</w:t>
            </w:r>
          </w:p>
        </w:tc>
        <w:tc>
          <w:tcPr>
            <w:tcW w:w="318" w:type="pct"/>
            <w:vMerge/>
            <w:vAlign w:val="center"/>
            <w:hideMark/>
          </w:tcPr>
          <w:p w14:paraId="311819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49F59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704B6C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89958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11" w:type="pct"/>
            <w:vMerge/>
            <w:vAlign w:val="center"/>
            <w:hideMark/>
          </w:tcPr>
          <w:p w14:paraId="4DDA70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01F95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66C56D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F0660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1498</w:t>
            </w:r>
          </w:p>
        </w:tc>
      </w:tr>
      <w:tr w:rsidR="00AC6D34" w14:paraId="27CB2EA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AB07D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FCCFB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524" w:type="pct"/>
            <w:vMerge/>
            <w:vAlign w:val="center"/>
            <w:hideMark/>
          </w:tcPr>
          <w:p w14:paraId="65D7C0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0EE7E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86754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18" w:type="pct"/>
            <w:vMerge/>
            <w:vAlign w:val="center"/>
            <w:hideMark/>
          </w:tcPr>
          <w:p w14:paraId="2F2F00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9387E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4759D6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C75C3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11" w:type="pct"/>
            <w:vMerge/>
            <w:vAlign w:val="center"/>
            <w:hideMark/>
          </w:tcPr>
          <w:p w14:paraId="2CEB64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D8B80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BC16B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64ECA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1486</w:t>
            </w:r>
          </w:p>
        </w:tc>
      </w:tr>
      <w:tr w:rsidR="00AC6D34" w14:paraId="0ED6FF7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8C986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63E66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2E802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9A651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C8422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54305B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5E273A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1F070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013CF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32FAAD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5D9B6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C48C2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690A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1407</w:t>
            </w:r>
          </w:p>
        </w:tc>
      </w:tr>
      <w:tr w:rsidR="00AC6D34" w14:paraId="5EA3D2E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91398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FDF93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F3893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88245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8BB68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8A365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F6CBE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39C678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DFBBE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DCD70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D72C5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71B84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B6BD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1413</w:t>
            </w:r>
          </w:p>
        </w:tc>
      </w:tr>
      <w:tr w:rsidR="00AC6D34" w14:paraId="452223E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DDDC3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F9478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DE35F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66DC03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17ADC3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015FB9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05D07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1BEFA7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3FE25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/>
            <w:vAlign w:val="center"/>
            <w:hideMark/>
          </w:tcPr>
          <w:p w14:paraId="57FFD5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CA1C7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357B2D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1870D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</w:t>
            </w:r>
          </w:p>
        </w:tc>
      </w:tr>
      <w:tr w:rsidR="00AC6D34" w14:paraId="74B760B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9C8A6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1B0AB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1A0B8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6DC54A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4B56E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7F6A23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5ECF0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0DD253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58D4BE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49CF2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408E1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3C557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4AA4F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</w:t>
            </w:r>
          </w:p>
        </w:tc>
      </w:tr>
      <w:tr w:rsidR="00AC6D34" w14:paraId="1B2E880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A0660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1B264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53D892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67178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A3243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8" w:type="pct"/>
            <w:vMerge/>
            <w:vAlign w:val="center"/>
            <w:hideMark/>
          </w:tcPr>
          <w:p w14:paraId="354EB9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8249E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1FD879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4EB586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50558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911FE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225362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3FF10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1532</w:t>
            </w:r>
          </w:p>
        </w:tc>
      </w:tr>
      <w:tr w:rsidR="00AC6D34" w14:paraId="07163F2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32602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4469F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46F7A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23" w:type="pct"/>
            <w:vMerge/>
            <w:vAlign w:val="center"/>
            <w:hideMark/>
          </w:tcPr>
          <w:p w14:paraId="23BCBB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A7C8B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36F6D4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640C3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DA268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A8749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11" w:type="pct"/>
            <w:vMerge/>
            <w:vAlign w:val="center"/>
            <w:hideMark/>
          </w:tcPr>
          <w:p w14:paraId="031123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3878D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42539B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7D1E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1470</w:t>
            </w:r>
          </w:p>
        </w:tc>
      </w:tr>
      <w:tr w:rsidR="00AC6D34" w14:paraId="3C79362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B81BB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B0F3C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28D48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12EFD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2C68C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18" w:type="pct"/>
            <w:vMerge/>
            <w:vAlign w:val="center"/>
            <w:hideMark/>
          </w:tcPr>
          <w:p w14:paraId="2607C1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29305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D44EA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7EE25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63304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E5067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81" w:type="pct"/>
            <w:vMerge/>
            <w:vAlign w:val="center"/>
            <w:hideMark/>
          </w:tcPr>
          <w:p w14:paraId="2DAC6C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ADDDD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1531</w:t>
            </w:r>
          </w:p>
        </w:tc>
      </w:tr>
      <w:tr w:rsidR="00AC6D34" w14:paraId="1FB8315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12001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3D87C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524" w:type="pct"/>
            <w:vMerge/>
            <w:vAlign w:val="center"/>
            <w:hideMark/>
          </w:tcPr>
          <w:p w14:paraId="7333AD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0A5FA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A9A3A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8" w:type="pct"/>
            <w:vMerge/>
            <w:vAlign w:val="center"/>
            <w:hideMark/>
          </w:tcPr>
          <w:p w14:paraId="29C855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58BE5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62F331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6C9CF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311" w:type="pct"/>
            <w:vMerge/>
            <w:vAlign w:val="center"/>
            <w:hideMark/>
          </w:tcPr>
          <w:p w14:paraId="2733C9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8C6EC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25F53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E1968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1533</w:t>
            </w:r>
          </w:p>
        </w:tc>
      </w:tr>
      <w:tr w:rsidR="00AC6D34" w14:paraId="351A18F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8492F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AA176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0F4451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AE7FF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14F2A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8" w:type="pct"/>
            <w:vMerge/>
            <w:vAlign w:val="center"/>
            <w:hideMark/>
          </w:tcPr>
          <w:p w14:paraId="152CEE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7B458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5CBEF3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48F95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1" w:type="pct"/>
            <w:vMerge/>
            <w:vAlign w:val="center"/>
            <w:hideMark/>
          </w:tcPr>
          <w:p w14:paraId="335C4F8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7639A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33588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7C755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1244,1280</w:t>
            </w:r>
          </w:p>
        </w:tc>
      </w:tr>
      <w:tr w:rsidR="00AC6D34" w14:paraId="147B0C1B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53BF8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8AE63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524241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68A4D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2D176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48A8CD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EE5FF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2879FD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B0CF5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6B3EB6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FF018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8FAD9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A63DF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1248,1284</w:t>
            </w:r>
          </w:p>
        </w:tc>
      </w:tr>
      <w:tr w:rsidR="00AC6D34" w14:paraId="1DFF33C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F8C2D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FCB50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5EEDC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79FCE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-1.35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8C26F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318" w:type="pct"/>
            <w:vMerge/>
            <w:vAlign w:val="center"/>
            <w:hideMark/>
          </w:tcPr>
          <w:p w14:paraId="662FE7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6C8E8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749923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1EA08F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A67E1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E4A59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550F8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E48E8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406</w:t>
            </w:r>
          </w:p>
        </w:tc>
      </w:tr>
      <w:tr w:rsidR="00AC6D34" w14:paraId="3C4B127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2722C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1293C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5F539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BBDD9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D5A61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6F63C9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 (1/3)</w:t>
            </w:r>
          </w:p>
        </w:tc>
        <w:tc>
          <w:tcPr>
            <w:tcW w:w="280" w:type="pct"/>
            <w:vMerge/>
            <w:vAlign w:val="center"/>
            <w:hideMark/>
          </w:tcPr>
          <w:p w14:paraId="623719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14:paraId="76D1C5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1" w:type="pct"/>
            <w:vMerge/>
            <w:vAlign w:val="center"/>
            <w:hideMark/>
          </w:tcPr>
          <w:p w14:paraId="68A14A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EA3357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645B3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AF877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FF11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370</w:t>
            </w:r>
          </w:p>
        </w:tc>
      </w:tr>
      <w:tr w:rsidR="00AC6D34" w14:paraId="370FEC5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70FBF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22422A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F5ECC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2E3D1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8D8C8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7F9966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3B0F81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 w14:paraId="5CDE29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1E059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6DC55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  <w:hideMark/>
          </w:tcPr>
          <w:p w14:paraId="6DD196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C7F66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E9C8E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812,824</w:t>
            </w:r>
          </w:p>
        </w:tc>
      </w:tr>
      <w:tr w:rsidR="00AC6D34" w14:paraId="3A32578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8EBC2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77EF4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2C78FB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8505B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DC5D9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vMerge/>
            <w:vAlign w:val="center"/>
            <w:hideMark/>
          </w:tcPr>
          <w:p w14:paraId="2A3ED0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6DA11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36D8F38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/>
            <w:vAlign w:val="center"/>
            <w:hideMark/>
          </w:tcPr>
          <w:p w14:paraId="3C044F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C5B5A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7BE34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6ED89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1B50F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840</w:t>
            </w:r>
          </w:p>
        </w:tc>
      </w:tr>
    </w:tbl>
    <w:p w14:paraId="5A7FEF85" w14:textId="2BF00605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01E23C4E" w14:textId="5F083FAE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5C764A3B" w14:textId="34F6FA04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152063A7" w14:textId="1B3BB408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46AE8F85" w14:textId="1700CF60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E0CA51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6256E2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5003E2A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55DA33A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44BDD55" w14:textId="62FBF8DA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7.1.3.3.2 - 2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57A56A5C" wp14:editId="2E2BD7A1">
            <wp:extent cx="8464550" cy="5365750"/>
            <wp:effectExtent l="0" t="0" r="0" b="6350"/>
            <wp:docPr id="91972777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6E9FB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5FB35C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4C37750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7.1.3.3.2 - 2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1445"/>
        <w:gridCol w:w="1422"/>
        <w:gridCol w:w="871"/>
        <w:gridCol w:w="749"/>
        <w:gridCol w:w="869"/>
        <w:gridCol w:w="846"/>
        <w:gridCol w:w="923"/>
        <w:gridCol w:w="1184"/>
        <w:gridCol w:w="997"/>
        <w:gridCol w:w="1184"/>
        <w:gridCol w:w="1323"/>
        <w:gridCol w:w="1320"/>
      </w:tblGrid>
      <w:tr w:rsidR="00AC6D34" w14:paraId="26E54CC2" w14:textId="77777777" w:rsidTr="00AC6D34">
        <w:trPr>
          <w:trHeight w:val="280"/>
        </w:trPr>
        <w:tc>
          <w:tcPr>
            <w:tcW w:w="5000" w:type="pct"/>
            <w:gridSpan w:val="13"/>
            <w:shd w:val="clear" w:color="auto" w:fill="auto"/>
            <w:noWrap/>
            <w:vAlign w:val="center"/>
            <w:hideMark/>
          </w:tcPr>
          <w:p w14:paraId="49C508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2b, non-coherent</w:t>
            </w:r>
          </w:p>
        </w:tc>
      </w:tr>
      <w:tr w:rsidR="00AC6D34" w14:paraId="3624E3C4" w14:textId="77777777" w:rsidTr="00AC6D34">
        <w:trPr>
          <w:trHeight w:val="320"/>
        </w:trPr>
        <w:tc>
          <w:tcPr>
            <w:tcW w:w="5000" w:type="pct"/>
            <w:gridSpan w:val="13"/>
            <w:shd w:val="clear" w:color="auto" w:fill="auto"/>
            <w:hideMark/>
          </w:tcPr>
          <w:p w14:paraId="45BE71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D2R LLS</w:t>
            </w:r>
          </w:p>
        </w:tc>
      </w:tr>
      <w:tr w:rsidR="00AC6D34" w14:paraId="36F2B51D" w14:textId="77777777" w:rsidTr="00AC6D34">
        <w:trPr>
          <w:trHeight w:val="280"/>
        </w:trPr>
        <w:tc>
          <w:tcPr>
            <w:tcW w:w="420" w:type="pct"/>
            <w:shd w:val="clear" w:color="D9E1F2" w:fill="D9E1F2"/>
            <w:noWrap/>
            <w:vAlign w:val="center"/>
            <w:hideMark/>
          </w:tcPr>
          <w:p w14:paraId="4042B42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BLER</w:t>
            </w:r>
          </w:p>
        </w:tc>
        <w:tc>
          <w:tcPr>
            <w:tcW w:w="524" w:type="pct"/>
            <w:shd w:val="clear" w:color="D9E1F2" w:fill="D9E1F2"/>
            <w:noWrap/>
            <w:vAlign w:val="center"/>
            <w:hideMark/>
          </w:tcPr>
          <w:p w14:paraId="5A06808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SE[bps/Hz]</w:t>
            </w:r>
          </w:p>
        </w:tc>
        <w:tc>
          <w:tcPr>
            <w:tcW w:w="516" w:type="pct"/>
            <w:shd w:val="clear" w:color="D9E1F2" w:fill="D9E1F2"/>
            <w:noWrap/>
            <w:vAlign w:val="center"/>
            <w:hideMark/>
          </w:tcPr>
          <w:p w14:paraId="467EA47F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23" w:type="pct"/>
            <w:shd w:val="clear" w:color="D9E1F2" w:fill="D9E1F2"/>
            <w:noWrap/>
            <w:vAlign w:val="center"/>
            <w:hideMark/>
          </w:tcPr>
          <w:p w14:paraId="03797EF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MinSNR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6708B9F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MaxSNR</w:t>
            </w:r>
          </w:p>
        </w:tc>
        <w:tc>
          <w:tcPr>
            <w:tcW w:w="322" w:type="pct"/>
            <w:shd w:val="clear" w:color="D9E1F2" w:fill="D9E1F2"/>
            <w:noWrap/>
            <w:vAlign w:val="center"/>
            <w:hideMark/>
          </w:tcPr>
          <w:p w14:paraId="54D3630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FEC?</w:t>
            </w:r>
          </w:p>
        </w:tc>
        <w:tc>
          <w:tcPr>
            <w:tcW w:w="280" w:type="pct"/>
            <w:shd w:val="clear" w:color="D9E1F2" w:fill="D9E1F2"/>
            <w:noWrap/>
            <w:vAlign w:val="center"/>
            <w:hideMark/>
          </w:tcPr>
          <w:p w14:paraId="4C8B71D1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Line Code</w:t>
            </w:r>
          </w:p>
        </w:tc>
        <w:tc>
          <w:tcPr>
            <w:tcW w:w="341" w:type="pct"/>
            <w:shd w:val="clear" w:color="D9E1F2" w:fill="D9E1F2"/>
            <w:noWrap/>
            <w:vAlign w:val="center"/>
            <w:hideMark/>
          </w:tcPr>
          <w:p w14:paraId="1C9A2A15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#ofRx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614D223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311" w:type="pct"/>
            <w:shd w:val="clear" w:color="D9E1F2" w:fill="D9E1F2"/>
            <w:noWrap/>
            <w:vAlign w:val="center"/>
            <w:hideMark/>
          </w:tcPr>
          <w:p w14:paraId="6726C031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info-recv_bw</w:t>
            </w:r>
          </w:p>
        </w:tc>
        <w:tc>
          <w:tcPr>
            <w:tcW w:w="361" w:type="pct"/>
            <w:shd w:val="clear" w:color="D9E1F2" w:fill="D9E1F2"/>
            <w:noWrap/>
            <w:vAlign w:val="center"/>
            <w:hideMark/>
          </w:tcPr>
          <w:p w14:paraId="54A80FAF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ChipRate[kcps]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4E6E9E64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481" w:type="pct"/>
            <w:shd w:val="clear" w:color="D9E1F2" w:fill="D9E1F2"/>
            <w:noWrap/>
            <w:vAlign w:val="center"/>
            <w:hideMark/>
          </w:tcPr>
          <w:p w14:paraId="04BF38C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599281CA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181AEC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BF1E7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A43DF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8D67A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71411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7EFFC6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CB27E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06AE4C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7B124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11C67B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67499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23778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1108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1414</w:t>
            </w:r>
          </w:p>
        </w:tc>
      </w:tr>
      <w:tr w:rsidR="00AC6D34" w14:paraId="303AAF1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489FED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D0283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048924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C55A7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D139A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140D77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3AE3F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EBC19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126E7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C8049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083046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D4DDC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F03CF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1420</w:t>
            </w:r>
          </w:p>
        </w:tc>
      </w:tr>
      <w:tr w:rsidR="00AC6D34" w14:paraId="3B3EF11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65CF6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75C11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212AC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1600A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C7EBF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vMerge/>
            <w:vAlign w:val="center"/>
            <w:hideMark/>
          </w:tcPr>
          <w:p w14:paraId="157D52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3E4F3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0151BB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78844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1ACAE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89DC1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371BCF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06C1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328</w:t>
            </w:r>
          </w:p>
        </w:tc>
      </w:tr>
      <w:tr w:rsidR="00AC6D34" w14:paraId="69FC5BC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8B4C5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9FBED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/>
            <w:vAlign w:val="center"/>
            <w:hideMark/>
          </w:tcPr>
          <w:p w14:paraId="60D688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14EF7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8B5D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22" w:type="pct"/>
            <w:vMerge/>
            <w:vAlign w:val="center"/>
            <w:hideMark/>
          </w:tcPr>
          <w:p w14:paraId="168A10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9B65B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3EFC6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095FE6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vMerge/>
            <w:vAlign w:val="center"/>
            <w:hideMark/>
          </w:tcPr>
          <w:p w14:paraId="254CF4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43F74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15F88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8F214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364</w:t>
            </w:r>
          </w:p>
        </w:tc>
      </w:tr>
      <w:tr w:rsidR="00AC6D34" w14:paraId="2F968C9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1590C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204BE5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516" w:type="pct"/>
            <w:vMerge/>
            <w:vAlign w:val="center"/>
            <w:hideMark/>
          </w:tcPr>
          <w:p w14:paraId="1AC20D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1796B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A1B17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-8.5</w:t>
            </w:r>
          </w:p>
        </w:tc>
        <w:tc>
          <w:tcPr>
            <w:tcW w:w="322" w:type="pct"/>
            <w:vMerge/>
            <w:vAlign w:val="center"/>
            <w:hideMark/>
          </w:tcPr>
          <w:p w14:paraId="0C6D00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CAD47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E8F2D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5C351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1113D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D8444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6445C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78F4D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292</w:t>
            </w:r>
          </w:p>
        </w:tc>
      </w:tr>
      <w:tr w:rsidR="00AC6D34" w14:paraId="0BB94E5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D9B9C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5E0DC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E88A1A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0AAF56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39328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22" w:type="pct"/>
            <w:vMerge/>
            <w:vAlign w:val="center"/>
            <w:hideMark/>
          </w:tcPr>
          <w:p w14:paraId="3F7FEA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957CA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280503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3710C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311" w:type="pct"/>
            <w:vMerge/>
            <w:vAlign w:val="center"/>
            <w:hideMark/>
          </w:tcPr>
          <w:p w14:paraId="03098D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097A9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558EC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F758D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1415</w:t>
            </w:r>
          </w:p>
        </w:tc>
      </w:tr>
      <w:tr w:rsidR="00AC6D34" w14:paraId="273DF47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EFEEA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47BA4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4654AC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966D5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91CEA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55B53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BACF2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4D04E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64E04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A178D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496FB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F2D12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F345F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1421</w:t>
            </w:r>
          </w:p>
        </w:tc>
      </w:tr>
      <w:tr w:rsidR="00AC6D34" w14:paraId="1A3117E9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ED7B26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3E4C0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79B93A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20338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090A7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</w:t>
            </w:r>
          </w:p>
        </w:tc>
        <w:tc>
          <w:tcPr>
            <w:tcW w:w="322" w:type="pct"/>
            <w:vMerge/>
            <w:vAlign w:val="center"/>
            <w:hideMark/>
          </w:tcPr>
          <w:p w14:paraId="286DBD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50279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1B0950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F6BA4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vMerge/>
            <w:vAlign w:val="center"/>
            <w:hideMark/>
          </w:tcPr>
          <w:p w14:paraId="6F8719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CDE06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C9B02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C769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310</w:t>
            </w:r>
          </w:p>
        </w:tc>
      </w:tr>
      <w:tr w:rsidR="00AC6D34" w14:paraId="0FF9718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86F16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8C758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2A86C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724511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EB578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72E696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337C9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5E27D2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8C38B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0C063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FA761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34899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32A11C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949</w:t>
            </w:r>
          </w:p>
        </w:tc>
      </w:tr>
      <w:tr w:rsidR="00AC6D34" w14:paraId="6430BD4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8577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E5878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30745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90C4D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816D2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EA750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63D490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CB2ED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75C2C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61D3B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A8085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F7D1E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E0C2D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939</w:t>
            </w:r>
          </w:p>
        </w:tc>
      </w:tr>
      <w:tr w:rsidR="00AC6D34" w14:paraId="4E1B886A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CDA1C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167678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9FE93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668B0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9433F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3E01A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375558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02EC5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D5A14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3D58F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32E43C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8F496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2EBD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1422</w:t>
            </w:r>
          </w:p>
        </w:tc>
      </w:tr>
      <w:tr w:rsidR="00AC6D34" w14:paraId="05A83A8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14D1F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6AC25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251B6D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8453A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2F30F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419969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55F99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FA2C1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1D975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E6C32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7E62D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45F17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F2767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1416</w:t>
            </w:r>
          </w:p>
        </w:tc>
      </w:tr>
      <w:tr w:rsidR="00AC6D34" w14:paraId="44BCC3B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1DA35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B4BA4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2FE5D4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F1C96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26B98E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-6.8</w:t>
            </w:r>
          </w:p>
        </w:tc>
        <w:tc>
          <w:tcPr>
            <w:tcW w:w="322" w:type="pct"/>
            <w:vMerge/>
            <w:vAlign w:val="center"/>
            <w:hideMark/>
          </w:tcPr>
          <w:p w14:paraId="3793AB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72F12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23F4DA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377A4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vMerge/>
            <w:vAlign w:val="center"/>
            <w:hideMark/>
          </w:tcPr>
          <w:p w14:paraId="1FEFA7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7EC9A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F97C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036E3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346</w:t>
            </w:r>
          </w:p>
        </w:tc>
      </w:tr>
      <w:tr w:rsidR="00AC6D34" w14:paraId="5C196CE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8AD43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49FEE2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24E3C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E7C05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6E09C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41D116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D54D3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vMerge/>
            <w:vAlign w:val="center"/>
            <w:hideMark/>
          </w:tcPr>
          <w:p w14:paraId="0A4B08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B8166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" w:type="pct"/>
            <w:vMerge/>
            <w:vAlign w:val="center"/>
            <w:hideMark/>
          </w:tcPr>
          <w:p w14:paraId="2E3E17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F0DC6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E8E23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E603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126</w:t>
            </w:r>
          </w:p>
        </w:tc>
      </w:tr>
      <w:tr w:rsidR="00AC6D34" w14:paraId="1C3A99D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672A7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7889A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1E9CDB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2AEC7E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636CA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F1569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389E3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0BF3A7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1D6237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5BE4F5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9A2B5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2247F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D3603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AC6D34" w14:paraId="40B4E51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F2BC2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CC86E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03BE0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42363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CAC5E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BA294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72B1E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3C42BB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72A07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266D8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4E805A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2D14B3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E2BC8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262</w:t>
            </w:r>
          </w:p>
        </w:tc>
      </w:tr>
      <w:tr w:rsidR="00AC6D34" w14:paraId="2C6902B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6C4DD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97EAB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vMerge/>
            <w:vAlign w:val="center"/>
            <w:hideMark/>
          </w:tcPr>
          <w:p w14:paraId="0B95F5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3023E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81A82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22" w:type="pct"/>
            <w:vMerge/>
            <w:vAlign w:val="center"/>
            <w:hideMark/>
          </w:tcPr>
          <w:p w14:paraId="0C0A68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65381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C8F3B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DE467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vMerge/>
            <w:vAlign w:val="center"/>
            <w:hideMark/>
          </w:tcPr>
          <w:p w14:paraId="2E74AB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CF629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1A8FD2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78EE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266</w:t>
            </w:r>
          </w:p>
        </w:tc>
      </w:tr>
      <w:tr w:rsidR="00AC6D34" w14:paraId="6BB79AA3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39921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4AEFB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7FA6E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D5E82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DCC1A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A1BFD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0EE7A5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7BFA79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E8D3E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4BA924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2E14D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85C5B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A32D8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881</w:t>
            </w:r>
          </w:p>
        </w:tc>
      </w:tr>
      <w:tr w:rsidR="00AC6D34" w14:paraId="2719509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DB44A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88A22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65C53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F0A1A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1A988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2FDA61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7E1BA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9CA465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FF854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34C848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02A366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51A895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B8ACE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867</w:t>
            </w:r>
          </w:p>
        </w:tc>
      </w:tr>
      <w:tr w:rsidR="00AC6D34" w14:paraId="6D3713A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1358A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E1F3F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FE51A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32EF1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AFAAE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6DF6DC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327674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55082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7CB5DF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85623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/>
            <w:vAlign w:val="center"/>
            <w:hideMark/>
          </w:tcPr>
          <w:p w14:paraId="4B8A2E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F3788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8BC5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1423</w:t>
            </w:r>
          </w:p>
        </w:tc>
      </w:tr>
      <w:tr w:rsidR="00AC6D34" w14:paraId="381D32E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4F92B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61264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5AAE83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3E7F5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4C407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F5330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5755D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2826F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1085A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188795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47916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463FB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ABF4D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1417</w:t>
            </w:r>
          </w:p>
        </w:tc>
      </w:tr>
      <w:tr w:rsidR="00AC6D34" w14:paraId="6398A3C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33665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8D009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1018BC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00E30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B59FB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26067B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61B877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CBD2C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06517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13787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A520A4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86227A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89913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258</w:t>
            </w:r>
          </w:p>
        </w:tc>
      </w:tr>
      <w:tr w:rsidR="00AC6D34" w14:paraId="613E4BC4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1CF74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EAE00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344E38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7D4BF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7B992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539F9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/>
            <w:vAlign w:val="center"/>
            <w:hideMark/>
          </w:tcPr>
          <w:p w14:paraId="3C1489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AEB86D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8A06DF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DA7C6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869475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69E3B7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FFF53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1418</w:t>
            </w:r>
          </w:p>
        </w:tc>
      </w:tr>
      <w:tr w:rsidR="00AC6D34" w14:paraId="73B4486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DED80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B7360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44B51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388AD3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40E22A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F92BF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BBF83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D2073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0F491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188CD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844EF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7B172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752F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1424</w:t>
            </w:r>
          </w:p>
        </w:tc>
      </w:tr>
      <w:tr w:rsidR="00AC6D34" w14:paraId="67790616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649CD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864BC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516" w:type="pct"/>
            <w:vMerge/>
            <w:vAlign w:val="center"/>
            <w:hideMark/>
          </w:tcPr>
          <w:p w14:paraId="0BB23C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FC317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-0.5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A5FCD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322" w:type="pct"/>
            <w:vMerge/>
            <w:vAlign w:val="center"/>
            <w:hideMark/>
          </w:tcPr>
          <w:p w14:paraId="184ABE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67526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75342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0321E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11" w:type="pct"/>
            <w:vMerge/>
            <w:vAlign w:val="center"/>
            <w:hideMark/>
          </w:tcPr>
          <w:p w14:paraId="0DC030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10168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4E12CC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23432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1419</w:t>
            </w:r>
          </w:p>
        </w:tc>
      </w:tr>
      <w:tr w:rsidR="00AC6D34" w14:paraId="6082CD0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8EB5A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7F5F8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2569C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2FC288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4F7A3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3B4FBA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CA195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DF08D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70654D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796918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FED85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6631E2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D500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1425</w:t>
            </w:r>
          </w:p>
        </w:tc>
      </w:tr>
      <w:tr w:rsidR="00AC6D34" w14:paraId="27C1A8A2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50175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41483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20846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22822A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69F6A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CB281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472897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B4590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36BAEF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C7ACB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  <w:hideMark/>
          </w:tcPr>
          <w:p w14:paraId="4DD2D4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C402B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C5EA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861,873</w:t>
            </w:r>
          </w:p>
        </w:tc>
      </w:tr>
      <w:tr w:rsidR="00AC6D34" w14:paraId="0D0A0A3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B6F25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20E84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0207DE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2FEB7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00D4B4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7B1F3B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83FB8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3F9ACC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0B4BB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08CCC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490D2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2E98E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51C62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865</w:t>
            </w:r>
          </w:p>
        </w:tc>
      </w:tr>
      <w:tr w:rsidR="00AC6D34" w14:paraId="5FD02606" w14:textId="77777777" w:rsidTr="00AC6D34">
        <w:trPr>
          <w:trHeight w:val="280"/>
        </w:trPr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14:paraId="553777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4C02F6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28C04B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4140F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-4.29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09CAF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-4.29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560B85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2FBB5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5D7402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68B5C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B6BC6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09E84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C4C94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0D9D5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167</w:t>
            </w:r>
          </w:p>
        </w:tc>
      </w:tr>
      <w:tr w:rsidR="00AC6D34" w14:paraId="54BD44C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F4F922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3AA640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17007F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93324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A1989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10AC7B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40A3F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582885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599AC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37993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3A1369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5B8A1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1968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1457</w:t>
            </w:r>
          </w:p>
        </w:tc>
      </w:tr>
      <w:tr w:rsidR="00AC6D34" w14:paraId="717B1C0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C058C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7BE124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516" w:type="pct"/>
            <w:vMerge/>
            <w:vAlign w:val="center"/>
            <w:hideMark/>
          </w:tcPr>
          <w:p w14:paraId="0731BD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A4948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8671B0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</w:t>
            </w:r>
          </w:p>
        </w:tc>
        <w:tc>
          <w:tcPr>
            <w:tcW w:w="322" w:type="pct"/>
            <w:vMerge/>
            <w:vAlign w:val="center"/>
            <w:hideMark/>
          </w:tcPr>
          <w:p w14:paraId="76855E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5955D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7E39F5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108C01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618AE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BE450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60FEF6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03B64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1456</w:t>
            </w:r>
          </w:p>
        </w:tc>
      </w:tr>
      <w:tr w:rsidR="00AC6D34" w14:paraId="273E114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AEED3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574697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4A2186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33702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06394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74DEB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34CCF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74D339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6429C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248420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BDCFC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1" w:type="pct"/>
            <w:vMerge/>
            <w:vAlign w:val="center"/>
            <w:hideMark/>
          </w:tcPr>
          <w:p w14:paraId="67BD20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D9138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168</w:t>
            </w:r>
          </w:p>
        </w:tc>
      </w:tr>
      <w:tr w:rsidR="00AC6D34" w14:paraId="302DE83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32AB3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83811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49F9BD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CE5ED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BDE93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-3.5</w:t>
            </w:r>
          </w:p>
        </w:tc>
        <w:tc>
          <w:tcPr>
            <w:tcW w:w="322" w:type="pct"/>
            <w:vMerge/>
            <w:vAlign w:val="center"/>
            <w:hideMark/>
          </w:tcPr>
          <w:p w14:paraId="54D60A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25074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538D6A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33CAD3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79CDC7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666121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7581A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9FDFF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319</w:t>
            </w:r>
          </w:p>
        </w:tc>
      </w:tr>
      <w:tr w:rsidR="00AC6D34" w14:paraId="463CDE8D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C3362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0A586E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7D901B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C73D6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-1.48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230166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07BF66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4C484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12122A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DF23A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30B3068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F0EDE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725D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67BCB8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1455</w:t>
            </w:r>
          </w:p>
        </w:tc>
      </w:tr>
      <w:tr w:rsidR="00AC6D34" w14:paraId="19805F8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2832AA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AC3E4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0815F0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CBE5A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DA13D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DB7BF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D2856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4F8270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A1389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311" w:type="pct"/>
            <w:vMerge/>
            <w:vAlign w:val="center"/>
            <w:hideMark/>
          </w:tcPr>
          <w:p w14:paraId="3A9D874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85BA9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F7DA8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2A330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1454</w:t>
            </w:r>
          </w:p>
        </w:tc>
      </w:tr>
      <w:tr w:rsidR="00AC6D34" w14:paraId="783AEF08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CDD6C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05A974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50F5A4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AA31E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5EDD97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7610181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27A1C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019300F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F986F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5FA59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404FB8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81" w:type="pct"/>
            <w:vMerge/>
            <w:vAlign w:val="center"/>
            <w:hideMark/>
          </w:tcPr>
          <w:p w14:paraId="4D6EF1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343534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355</w:t>
            </w:r>
          </w:p>
        </w:tc>
      </w:tr>
      <w:tr w:rsidR="00AC6D34" w14:paraId="6A46BFC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7F10E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5D1A2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516" w:type="pct"/>
            <w:vMerge/>
            <w:vAlign w:val="center"/>
            <w:hideMark/>
          </w:tcPr>
          <w:p w14:paraId="1663E0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096FB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0B3D76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-9.5</w:t>
            </w:r>
          </w:p>
        </w:tc>
        <w:tc>
          <w:tcPr>
            <w:tcW w:w="322" w:type="pct"/>
            <w:vMerge/>
            <w:vAlign w:val="center"/>
            <w:hideMark/>
          </w:tcPr>
          <w:p w14:paraId="4FFA55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51ACB5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69C76C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2AB09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16987D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730B81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B743B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51038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301</w:t>
            </w:r>
          </w:p>
        </w:tc>
      </w:tr>
      <w:tr w:rsidR="00AC6D34" w14:paraId="2287DC7F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73720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58E8F8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7C9D84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41F891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77F8B0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1A9AC9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F2C36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1E43ED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F05B0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08495E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1CD70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738C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8F10CE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948</w:t>
            </w:r>
          </w:p>
        </w:tc>
      </w:tr>
      <w:tr w:rsidR="00AC6D34" w14:paraId="6FD8EAE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5122B5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3BAA0B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057511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72400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3B3000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  <w:hideMark/>
          </w:tcPr>
          <w:p w14:paraId="3B8A58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457713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044038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EBFB9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0C4DA1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947FF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7A16CF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83477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940</w:t>
            </w:r>
          </w:p>
        </w:tc>
      </w:tr>
      <w:tr w:rsidR="00AC6D34" w14:paraId="5C2760A5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FB94A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27A90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230094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85B45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1097D53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-10.2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2BDC94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CC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4836D8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 encoding</w:t>
            </w:r>
          </w:p>
        </w:tc>
        <w:tc>
          <w:tcPr>
            <w:tcW w:w="341" w:type="pct"/>
            <w:vMerge/>
            <w:vAlign w:val="center"/>
            <w:hideMark/>
          </w:tcPr>
          <w:p w14:paraId="7B1B0F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83E77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6F6EB3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4F720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481" w:type="pct"/>
            <w:vMerge/>
            <w:vAlign w:val="center"/>
            <w:hideMark/>
          </w:tcPr>
          <w:p w14:paraId="1799E7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0649E6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337</w:t>
            </w:r>
          </w:p>
        </w:tc>
      </w:tr>
      <w:tr w:rsidR="00AC6D34" w14:paraId="0259A88E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DB379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194AE7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99AF6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8F1BD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6D127E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" w:type="pct"/>
            <w:vMerge/>
            <w:vAlign w:val="center"/>
            <w:hideMark/>
          </w:tcPr>
          <w:p w14:paraId="798375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433559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/>
            <w:vAlign w:val="center"/>
            <w:hideMark/>
          </w:tcPr>
          <w:p w14:paraId="70C9F4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EBACD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2F745C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1E06B5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/>
            <w:vAlign w:val="center"/>
            <w:hideMark/>
          </w:tcPr>
          <w:p w14:paraId="027243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7497E5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263</w:t>
            </w:r>
          </w:p>
        </w:tc>
      </w:tr>
      <w:tr w:rsidR="00AC6D34" w14:paraId="7A228B0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44A3F7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615022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6" w:type="pct"/>
            <w:vMerge/>
            <w:vAlign w:val="center"/>
            <w:hideMark/>
          </w:tcPr>
          <w:p w14:paraId="5A5880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04EC3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8A24E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22" w:type="pct"/>
            <w:vMerge/>
            <w:vAlign w:val="center"/>
            <w:hideMark/>
          </w:tcPr>
          <w:p w14:paraId="45B96D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5B802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F4BE0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CE2CC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11" w:type="pct"/>
            <w:vMerge/>
            <w:vAlign w:val="center"/>
            <w:hideMark/>
          </w:tcPr>
          <w:p w14:paraId="73DC5F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684DCB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B7B4A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3F005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267</w:t>
            </w:r>
          </w:p>
        </w:tc>
      </w:tr>
      <w:tr w:rsidR="00AC6D34" w14:paraId="4321591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1A3BAC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E4B51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2A8F68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5ABBA1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6B3470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55D2CE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FEC</w:t>
            </w:r>
          </w:p>
        </w:tc>
        <w:tc>
          <w:tcPr>
            <w:tcW w:w="280" w:type="pct"/>
            <w:vMerge/>
            <w:vAlign w:val="center"/>
            <w:hideMark/>
          </w:tcPr>
          <w:p w14:paraId="135071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0242E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70810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6B672B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6FF4F9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240408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9B86C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880</w:t>
            </w:r>
          </w:p>
        </w:tc>
      </w:tr>
      <w:tr w:rsidR="00AC6D34" w14:paraId="18EACFF0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162A6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09F7D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196D4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02728B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7F5878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009FB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1A0077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1EF7DB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259E66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8C4EC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45C423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087BA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1FCC3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866</w:t>
            </w:r>
          </w:p>
        </w:tc>
      </w:tr>
      <w:tr w:rsidR="00AC6D34" w14:paraId="6F5200F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337DD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shd w:val="clear" w:color="auto" w:fill="auto"/>
            <w:vAlign w:val="center"/>
            <w:hideMark/>
          </w:tcPr>
          <w:p w14:paraId="114274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14:paraId="3D7483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9DBC7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3F72FC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14:paraId="394042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no FEC</w:t>
            </w:r>
          </w:p>
        </w:tc>
        <w:tc>
          <w:tcPr>
            <w:tcW w:w="280" w:type="pct"/>
            <w:vMerge/>
            <w:vAlign w:val="center"/>
            <w:hideMark/>
          </w:tcPr>
          <w:p w14:paraId="714CBC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7DEC5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284DBE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14:paraId="498EBC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03E54B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  <w:hideMark/>
          </w:tcPr>
          <w:p w14:paraId="0EA000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B336F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259</w:t>
            </w:r>
          </w:p>
        </w:tc>
      </w:tr>
      <w:tr w:rsidR="00AC6D34" w14:paraId="2116482C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37FB1D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37AB87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4A6B72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171461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-7.9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03FAE1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322" w:type="pct"/>
            <w:vMerge/>
            <w:vAlign w:val="center"/>
            <w:hideMark/>
          </w:tcPr>
          <w:p w14:paraId="4AB28E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3F0782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MC</w:t>
            </w:r>
          </w:p>
        </w:tc>
        <w:tc>
          <w:tcPr>
            <w:tcW w:w="341" w:type="pct"/>
            <w:vMerge/>
            <w:vAlign w:val="center"/>
            <w:hideMark/>
          </w:tcPr>
          <w:p w14:paraId="1E2D93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58234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7F16C0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26EDCC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481" w:type="pct"/>
            <w:vMerge/>
            <w:vAlign w:val="center"/>
            <w:hideMark/>
          </w:tcPr>
          <w:p w14:paraId="0BC999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501718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</w:t>
            </w:r>
          </w:p>
        </w:tc>
      </w:tr>
      <w:tr w:rsidR="00AC6D34" w14:paraId="6A52F7F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6EDB7D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755C16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68E5AE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4E63F7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C07DC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049EF2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0C12A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6D822D4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1" w:type="pct"/>
            <w:vMerge/>
            <w:vAlign w:val="center"/>
            <w:hideMark/>
          </w:tcPr>
          <w:p w14:paraId="36112A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4B988B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363ECB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2247E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D1218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156</w:t>
            </w:r>
          </w:p>
        </w:tc>
      </w:tr>
      <w:tr w:rsidR="00AC6D34" w14:paraId="7FD3CDC1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0BFF9D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85061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16" w:type="pct"/>
            <w:vMerge w:val="restart"/>
            <w:shd w:val="clear" w:color="auto" w:fill="auto"/>
            <w:vAlign w:val="center"/>
            <w:hideMark/>
          </w:tcPr>
          <w:p w14:paraId="6EC942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14:paraId="39F894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105BD0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322" w:type="pct"/>
            <w:vMerge/>
            <w:vAlign w:val="center"/>
            <w:hideMark/>
          </w:tcPr>
          <w:p w14:paraId="2D6D31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14:paraId="511C99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Manchester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5126AE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53F3F2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  <w:hideMark/>
          </w:tcPr>
          <w:p w14:paraId="50AAD4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" w:type="pct"/>
            <w:vMerge/>
            <w:vAlign w:val="center"/>
            <w:hideMark/>
          </w:tcPr>
          <w:p w14:paraId="449F192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69430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1E034D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860,872</w:t>
            </w:r>
          </w:p>
        </w:tc>
      </w:tr>
      <w:tr w:rsidR="00AC6D34" w14:paraId="1AE085B7" w14:textId="77777777" w:rsidTr="00AC6D34">
        <w:trPr>
          <w:trHeight w:val="280"/>
        </w:trPr>
        <w:tc>
          <w:tcPr>
            <w:tcW w:w="420" w:type="pct"/>
            <w:vMerge/>
            <w:vAlign w:val="center"/>
            <w:hideMark/>
          </w:tcPr>
          <w:p w14:paraId="7B8966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vAlign w:val="center"/>
            <w:hideMark/>
          </w:tcPr>
          <w:p w14:paraId="611D64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Merge/>
            <w:vAlign w:val="center"/>
            <w:hideMark/>
          </w:tcPr>
          <w:p w14:paraId="3FB3E9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740AE9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61BEC0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14:paraId="6DF001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0" w:type="pct"/>
            <w:vMerge/>
            <w:vAlign w:val="center"/>
            <w:hideMark/>
          </w:tcPr>
          <w:p w14:paraId="2B7E38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14:paraId="2457AA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52304B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  <w:hideMark/>
          </w:tcPr>
          <w:p w14:paraId="21C81F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14:paraId="157ACB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22E5AC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01B85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864</w:t>
            </w:r>
          </w:p>
        </w:tc>
      </w:tr>
    </w:tbl>
    <w:p w14:paraId="6337270A" w14:textId="31701ADE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0EDBDF73" w14:textId="387E600A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39BEFDE5" w14:textId="572057F9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2630ACEF" w14:textId="042FD304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214BB771" w14:textId="2048DC1B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A7700F5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26C6191" w14:textId="77777777" w:rsidR="00CD435E" w:rsidRDefault="00D865E9">
      <w:pPr>
        <w:pStyle w:val="Heading3"/>
        <w:rPr>
          <w:lang w:eastAsia="zh-CN"/>
        </w:rPr>
      </w:pPr>
      <w:r>
        <w:rPr>
          <w:rFonts w:hint="eastAsia"/>
          <w:lang w:eastAsia="zh-CN"/>
        </w:rPr>
        <w:t>7.1.4</w:t>
      </w:r>
      <w:r>
        <w:rPr>
          <w:lang w:eastAsia="zh-CN"/>
        </w:rPr>
        <w:tab/>
      </w:r>
      <w:r>
        <w:rPr>
          <w:rFonts w:hint="eastAsia"/>
        </w:rPr>
        <w:t xml:space="preserve">Link performance </w:t>
      </w:r>
      <w:r>
        <w:rPr>
          <w:rFonts w:hint="eastAsia"/>
          <w:lang w:eastAsia="zh-CN"/>
        </w:rPr>
        <w:t>for R2D</w:t>
      </w:r>
    </w:p>
    <w:p w14:paraId="62E7B1BE" w14:textId="77777777" w:rsidR="00CD435E" w:rsidRDefault="00D865E9">
      <w:pPr>
        <w:pStyle w:val="Heading4"/>
      </w:pPr>
      <w:r>
        <w:rPr>
          <w:rFonts w:hint="eastAsia"/>
        </w:rPr>
        <w:t>7.1.4.1</w:t>
      </w:r>
      <w:r>
        <w:tab/>
      </w:r>
      <w:r>
        <w:rPr>
          <w:rFonts w:hint="eastAsia"/>
        </w:rPr>
        <w:t>Device 1</w:t>
      </w:r>
    </w:p>
    <w:p w14:paraId="6D9ABD75" w14:textId="77777777" w:rsidR="00CD435E" w:rsidRDefault="00CD435E">
      <w:pPr>
        <w:rPr>
          <w:lang w:val="en-GB"/>
        </w:rPr>
      </w:pPr>
    </w:p>
    <w:p w14:paraId="64631FDF" w14:textId="77777777" w:rsidR="00CD435E" w:rsidRDefault="00CD435E">
      <w:pPr>
        <w:rPr>
          <w:lang w:val="en-GB"/>
        </w:rPr>
      </w:pPr>
    </w:p>
    <w:p w14:paraId="49CA9D48" w14:textId="77777777" w:rsidR="00CD435E" w:rsidRDefault="00CD435E"/>
    <w:p w14:paraId="7D00A2E0" w14:textId="77777777" w:rsidR="00CD435E" w:rsidRDefault="00CD435E"/>
    <w:p w14:paraId="1C7575C5" w14:textId="28D7A45B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Figure 7.1.4.1.1 - 1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65F8E200" wp14:editId="10A1C38D">
            <wp:extent cx="8216900" cy="5365750"/>
            <wp:effectExtent l="0" t="0" r="0" b="6350"/>
            <wp:docPr id="40340215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3CCE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7A4C6E7B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7.1.4.1.1 - 1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AC6D34" w14:paraId="232F20C5" w14:textId="77777777" w:rsidTr="00AC6D34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14:paraId="613757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TDL-A, device 1, RF-ED</w:t>
            </w:r>
          </w:p>
        </w:tc>
      </w:tr>
      <w:tr w:rsidR="00AC6D34" w14:paraId="0D01B88E" w14:textId="77777777" w:rsidTr="00AC6D34">
        <w:trPr>
          <w:trHeight w:val="320"/>
        </w:trPr>
        <w:tc>
          <w:tcPr>
            <w:tcW w:w="5000" w:type="pct"/>
            <w:gridSpan w:val="10"/>
            <w:shd w:val="clear" w:color="auto" w:fill="auto"/>
            <w:hideMark/>
          </w:tcPr>
          <w:p w14:paraId="6208F7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AC6D34" w14:paraId="5AB42872" w14:textId="77777777" w:rsidTr="00AC6D34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  <w:hideMark/>
          </w:tcPr>
          <w:p w14:paraId="1611C773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431D5288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56F3F76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35" w:type="pct"/>
            <w:shd w:val="clear" w:color="D9E1F2" w:fill="D9E1F2"/>
            <w:noWrap/>
            <w:vAlign w:val="center"/>
            <w:hideMark/>
          </w:tcPr>
          <w:p w14:paraId="68664B7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376AA891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11D1985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  <w:hideMark/>
          </w:tcPr>
          <w:p w14:paraId="30CD4CD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4F0ABAA3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  <w:hideMark/>
          </w:tcPr>
          <w:p w14:paraId="69A6DED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  <w:hideMark/>
          </w:tcPr>
          <w:p w14:paraId="41BF15C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081D11B9" w14:textId="77777777" w:rsidTr="00AC6D34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4C8088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7A00EC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107F4E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7EFD66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5A5530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11329E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DFF31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20A0C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7682F5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9024B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AC6D34" w14:paraId="734734EA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E3DA7B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E5728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0A8C3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156D89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588" w:type="pct"/>
            <w:vMerge/>
            <w:vAlign w:val="center"/>
            <w:hideMark/>
          </w:tcPr>
          <w:p w14:paraId="265181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1FE77F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F0F01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DAA6A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  <w:hideMark/>
          </w:tcPr>
          <w:p w14:paraId="1DC7C70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42BE6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366</w:t>
            </w:r>
          </w:p>
        </w:tc>
      </w:tr>
      <w:tr w:rsidR="00AC6D34" w14:paraId="2AED36F5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DC5E9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CAADD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20C7C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741BE7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D80F0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6A2FD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5D2E3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766B57D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0F1590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94303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372</w:t>
            </w:r>
          </w:p>
        </w:tc>
      </w:tr>
      <w:tr w:rsidR="00AC6D34" w14:paraId="2381A3AE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96227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5A3720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A5ABE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64C13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88" w:type="pct"/>
            <w:vMerge/>
            <w:vAlign w:val="center"/>
            <w:hideMark/>
          </w:tcPr>
          <w:p w14:paraId="4F8AEE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1FFE517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A885D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C715F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  <w:hideMark/>
          </w:tcPr>
          <w:p w14:paraId="046C27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44198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277,303</w:t>
            </w:r>
          </w:p>
        </w:tc>
      </w:tr>
      <w:tr w:rsidR="00AC6D34" w14:paraId="543919B9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F711D6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18103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D7FA3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4BC35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36918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1DF7E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5FAB9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EB157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74775B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20FD3B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283,309</w:t>
            </w:r>
          </w:p>
        </w:tc>
      </w:tr>
      <w:tr w:rsidR="00AC6D34" w14:paraId="1C80CDFB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D9CA1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CF351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D7831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171342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50.5</w:t>
            </w:r>
          </w:p>
        </w:tc>
        <w:tc>
          <w:tcPr>
            <w:tcW w:w="588" w:type="pct"/>
            <w:vMerge/>
            <w:vAlign w:val="center"/>
            <w:hideMark/>
          </w:tcPr>
          <w:p w14:paraId="58EED2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D0021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90164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5713F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  <w:hideMark/>
          </w:tcPr>
          <w:p w14:paraId="14AE47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CEC9E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68</w:t>
            </w:r>
          </w:p>
        </w:tc>
      </w:tr>
      <w:tr w:rsidR="00AC6D34" w14:paraId="6BB324F4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46AD5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17C16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07486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4169D2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13C5D0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  <w:hideMark/>
          </w:tcPr>
          <w:p w14:paraId="26E67C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33921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1BC8B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594" w:type="pct"/>
            <w:vMerge/>
            <w:vAlign w:val="center"/>
            <w:hideMark/>
          </w:tcPr>
          <w:p w14:paraId="6943A0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2838C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76</w:t>
            </w:r>
          </w:p>
        </w:tc>
      </w:tr>
      <w:tr w:rsidR="00AC6D34" w14:paraId="73AF9A10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29DA5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4F202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3531CC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9.69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68500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26.77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2772E2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vMerge/>
            <w:vAlign w:val="center"/>
            <w:hideMark/>
          </w:tcPr>
          <w:p w14:paraId="7D64B1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AE866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0AD90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/>
            <w:vAlign w:val="center"/>
            <w:hideMark/>
          </w:tcPr>
          <w:p w14:paraId="7D81EE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CA2269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104</w:t>
            </w:r>
          </w:p>
        </w:tc>
      </w:tr>
      <w:tr w:rsidR="00AC6D34" w14:paraId="749F9892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2B659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8A61F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8203D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47D2A2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6BDF5C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08A03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9BAA7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  <w:hideMark/>
          </w:tcPr>
          <w:p w14:paraId="08BDD1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7527CC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2DAF2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98</w:t>
            </w:r>
          </w:p>
        </w:tc>
      </w:tr>
      <w:tr w:rsidR="00AC6D34" w14:paraId="7FB5CCCB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9AD1D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157C9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FE24B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78479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88" w:type="pct"/>
            <w:vMerge/>
            <w:vAlign w:val="center"/>
            <w:hideMark/>
          </w:tcPr>
          <w:p w14:paraId="703DDF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10A9C96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CA04E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CF84A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2C5D34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EA234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</w:tr>
      <w:tr w:rsidR="00AC6D34" w14:paraId="4440A777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C7E71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9D6CD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09B046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605EE9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C9EEF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185C70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D4728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91" w:type="pct"/>
            <w:vMerge/>
            <w:vAlign w:val="center"/>
            <w:hideMark/>
          </w:tcPr>
          <w:p w14:paraId="1DDC9C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3362A6D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AA7D9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362</w:t>
            </w:r>
          </w:p>
        </w:tc>
      </w:tr>
      <w:tr w:rsidR="00AC6D34" w14:paraId="104D00D9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F6565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FE3C3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[Pana]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FC45D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B30FB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588" w:type="pct"/>
            <w:vMerge/>
            <w:vAlign w:val="center"/>
            <w:hideMark/>
          </w:tcPr>
          <w:p w14:paraId="21350A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0ADCB5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5018F2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81384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M=1</w:t>
            </w:r>
          </w:p>
        </w:tc>
        <w:tc>
          <w:tcPr>
            <w:tcW w:w="594" w:type="pct"/>
            <w:vMerge/>
            <w:vAlign w:val="center"/>
            <w:hideMark/>
          </w:tcPr>
          <w:p w14:paraId="4FDC91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BB6D6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336</w:t>
            </w:r>
          </w:p>
        </w:tc>
      </w:tr>
      <w:tr w:rsidR="00AC6D34" w14:paraId="35D1BC9E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52631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553CB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AB283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7D641B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487B6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656FA0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06640A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6F57F6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5324F3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BA5E1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347</w:t>
            </w:r>
          </w:p>
        </w:tc>
      </w:tr>
      <w:tr w:rsidR="00AC6D34" w14:paraId="158550B7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A3DD2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40C69DD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1EA321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734E82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8" w:type="pct"/>
            <w:vMerge/>
            <w:vAlign w:val="center"/>
            <w:hideMark/>
          </w:tcPr>
          <w:p w14:paraId="25E493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CFD39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298C17D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E7B56E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594" w:type="pct"/>
            <w:vMerge/>
            <w:vAlign w:val="center"/>
            <w:hideMark/>
          </w:tcPr>
          <w:p w14:paraId="5CC237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1DC25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178</w:t>
            </w:r>
          </w:p>
        </w:tc>
      </w:tr>
      <w:tr w:rsidR="00AC6D34" w14:paraId="7BF2C233" w14:textId="77777777" w:rsidTr="00AC6D34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367647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2ACB2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64A9E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7AE33F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588" w:type="pct"/>
            <w:vMerge/>
            <w:vAlign w:val="center"/>
            <w:hideMark/>
          </w:tcPr>
          <w:p w14:paraId="510B6F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ED1CC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1B0C8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6085C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  <w:hideMark/>
          </w:tcPr>
          <w:p w14:paraId="49CE5C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CB0F6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374</w:t>
            </w:r>
          </w:p>
        </w:tc>
      </w:tr>
      <w:tr w:rsidR="00AC6D34" w14:paraId="5D33ED90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B1109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7A462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86023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B435D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26905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20F5A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1FF0F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310451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0DC09E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18883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380</w:t>
            </w:r>
          </w:p>
        </w:tc>
      </w:tr>
      <w:tr w:rsidR="00AC6D34" w14:paraId="5EA2E318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C2D94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BAEFD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33D53B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2C10C3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88" w:type="pct"/>
            <w:vMerge/>
            <w:vAlign w:val="center"/>
            <w:hideMark/>
          </w:tcPr>
          <w:p w14:paraId="52FE5C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031ED9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19C67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8383E6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  <w:hideMark/>
          </w:tcPr>
          <w:p w14:paraId="20BFC2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78905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276,302</w:t>
            </w:r>
          </w:p>
        </w:tc>
      </w:tr>
      <w:tr w:rsidR="00AC6D34" w14:paraId="56E85446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9EEF3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EF2D4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4BE73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9549D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E2534A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462A6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7971A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AF2ED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148635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BBE84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282,308</w:t>
            </w:r>
          </w:p>
        </w:tc>
      </w:tr>
      <w:tr w:rsidR="00AC6D34" w14:paraId="770FD8B6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9F5EA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A39DD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8E3DC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88FF5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39.7</w:t>
            </w:r>
          </w:p>
        </w:tc>
        <w:tc>
          <w:tcPr>
            <w:tcW w:w="588" w:type="pct"/>
            <w:vMerge/>
            <w:vAlign w:val="center"/>
            <w:hideMark/>
          </w:tcPr>
          <w:p w14:paraId="25D263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33436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515F5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67B3B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OOK-1,OOK-4 M = 1</w:t>
            </w:r>
          </w:p>
        </w:tc>
        <w:tc>
          <w:tcPr>
            <w:tcW w:w="594" w:type="pct"/>
            <w:vMerge/>
            <w:vAlign w:val="center"/>
            <w:hideMark/>
          </w:tcPr>
          <w:p w14:paraId="00AB7B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DBD6D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41,69</w:t>
            </w:r>
          </w:p>
        </w:tc>
      </w:tr>
      <w:tr w:rsidR="00AC6D34" w14:paraId="3080611E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5F9A7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5AE88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3A721B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4DC510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1C1D49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  <w:hideMark/>
          </w:tcPr>
          <w:p w14:paraId="2AA854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6B1D3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EFD8D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594" w:type="pct"/>
            <w:vMerge/>
            <w:vAlign w:val="center"/>
            <w:hideMark/>
          </w:tcPr>
          <w:p w14:paraId="201ED32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997D2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77</w:t>
            </w:r>
          </w:p>
        </w:tc>
      </w:tr>
      <w:tr w:rsidR="00AC6D34" w14:paraId="75A61D28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81A7B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B06F2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48BB5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3.99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4EB7C9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16.41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7BC2D4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vMerge/>
            <w:vAlign w:val="center"/>
            <w:hideMark/>
          </w:tcPr>
          <w:p w14:paraId="7C626D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71102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28A77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/>
            <w:vAlign w:val="center"/>
            <w:hideMark/>
          </w:tcPr>
          <w:p w14:paraId="6516BA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3F5BE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107</w:t>
            </w:r>
          </w:p>
        </w:tc>
      </w:tr>
      <w:tr w:rsidR="00AC6D34" w14:paraId="66E66C28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0B981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7A793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2E20C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507E69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B2634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3BCDA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F192E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  <w:hideMark/>
          </w:tcPr>
          <w:p w14:paraId="741C0D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7350E4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14C4B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101</w:t>
            </w:r>
          </w:p>
        </w:tc>
      </w:tr>
      <w:tr w:rsidR="00AC6D34" w14:paraId="27AD1021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0D031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E19CA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E7CDD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1749E2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588" w:type="pct"/>
            <w:vMerge/>
            <w:vAlign w:val="center"/>
            <w:hideMark/>
          </w:tcPr>
          <w:p w14:paraId="088F67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007088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82FAF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861D27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3BD3B3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38A32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359</w:t>
            </w:r>
          </w:p>
        </w:tc>
      </w:tr>
      <w:tr w:rsidR="00AC6D34" w14:paraId="1509EE2A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5508B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E0721C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2A6A8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E89EA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BFF43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AD531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FE15E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91" w:type="pct"/>
            <w:vMerge/>
            <w:vAlign w:val="center"/>
            <w:hideMark/>
          </w:tcPr>
          <w:p w14:paraId="33E6A1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31C57B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01086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361</w:t>
            </w:r>
          </w:p>
        </w:tc>
      </w:tr>
      <w:tr w:rsidR="00AC6D34" w14:paraId="610C2740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90277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EB54A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[Pana]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BFB02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67A0C5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88" w:type="pct"/>
            <w:vMerge/>
            <w:vAlign w:val="center"/>
            <w:hideMark/>
          </w:tcPr>
          <w:p w14:paraId="1DD08E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4E687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7AE360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FF958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M=1</w:t>
            </w:r>
          </w:p>
        </w:tc>
        <w:tc>
          <w:tcPr>
            <w:tcW w:w="594" w:type="pct"/>
            <w:vMerge/>
            <w:vAlign w:val="center"/>
            <w:hideMark/>
          </w:tcPr>
          <w:p w14:paraId="1BBB7B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28FC8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354</w:t>
            </w:r>
          </w:p>
        </w:tc>
      </w:tr>
      <w:tr w:rsidR="00AC6D34" w14:paraId="53BE66E8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A4A9E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B9DC3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E684F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42BA61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3450C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0AF66C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2A9FB6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4C342A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0857295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2DA17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355</w:t>
            </w:r>
          </w:p>
        </w:tc>
      </w:tr>
      <w:tr w:rsidR="00AC6D34" w14:paraId="0F57B728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A7EA7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77E31B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5E9CB1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3C4B73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88" w:type="pct"/>
            <w:vMerge/>
            <w:vAlign w:val="center"/>
            <w:hideMark/>
          </w:tcPr>
          <w:p w14:paraId="35889E0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52314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3DE13D3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4F6F4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594" w:type="pct"/>
            <w:vMerge/>
            <w:vAlign w:val="center"/>
            <w:hideMark/>
          </w:tcPr>
          <w:p w14:paraId="111FD31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CF0DC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177</w:t>
            </w:r>
          </w:p>
        </w:tc>
      </w:tr>
      <w:tr w:rsidR="00AC6D34" w14:paraId="25784E83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31A2B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0DF87A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108070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2A5827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588" w:type="pct"/>
            <w:vMerge/>
            <w:vAlign w:val="center"/>
            <w:hideMark/>
          </w:tcPr>
          <w:p w14:paraId="12FAAA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56AD21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  <w:hideMark/>
          </w:tcPr>
          <w:p w14:paraId="5E0B09B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88146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427737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29A53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358</w:t>
            </w:r>
          </w:p>
        </w:tc>
      </w:tr>
      <w:tr w:rsidR="00AC6D34" w14:paraId="21207F6F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368BB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3DEA1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ED9EE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7.25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9ABE6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11.46</w:t>
            </w:r>
          </w:p>
        </w:tc>
        <w:tc>
          <w:tcPr>
            <w:tcW w:w="588" w:type="pct"/>
            <w:vMerge/>
            <w:vAlign w:val="center"/>
            <w:hideMark/>
          </w:tcPr>
          <w:p w14:paraId="22AFD7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EF27D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7C401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583A2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  <w:hideMark/>
          </w:tcPr>
          <w:p w14:paraId="660779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7D067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429</w:t>
            </w:r>
          </w:p>
        </w:tc>
      </w:tr>
      <w:tr w:rsidR="00AC6D34" w14:paraId="1270AA49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6C5938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4BA53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B3469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4CE77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FD929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920F4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05432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/>
            <w:vAlign w:val="center"/>
            <w:hideMark/>
          </w:tcPr>
          <w:p w14:paraId="392CC1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0511CB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6AD53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432</w:t>
            </w:r>
          </w:p>
        </w:tc>
      </w:tr>
      <w:tr w:rsidR="00AC6D34" w14:paraId="259FF80A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74165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72D03A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396EEE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6FBCAF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588" w:type="pct"/>
            <w:vMerge/>
            <w:vAlign w:val="center"/>
            <w:hideMark/>
          </w:tcPr>
          <w:p w14:paraId="349AF4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79BED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3E37C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92BF8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26ED8F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29B94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363</w:t>
            </w:r>
          </w:p>
        </w:tc>
      </w:tr>
    </w:tbl>
    <w:p w14:paraId="5F961E2E" w14:textId="1E60954D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3329EB6C" w14:textId="6F13A461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4C3DDDB3" w14:textId="7D3D4917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312612D6" w14:textId="5BF7CB44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1B496915" w14:textId="63E707E0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81C975F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BE7F44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5C92F65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D00A04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C117A43" w14:textId="54974BE3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7.1.4.1.1 - 2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6C209A3E" wp14:editId="04F56102">
            <wp:extent cx="8216900" cy="5365750"/>
            <wp:effectExtent l="0" t="0" r="0" b="6350"/>
            <wp:docPr id="142626857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C5E90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2514AED4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AC2C2A1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7.1.4.1.1 - 2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AC6D34" w14:paraId="2F4146C2" w14:textId="77777777" w:rsidTr="00AC6D34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14:paraId="2CB1777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1, RF-ED</w:t>
            </w:r>
          </w:p>
        </w:tc>
      </w:tr>
      <w:tr w:rsidR="00AC6D34" w14:paraId="344749C2" w14:textId="77777777" w:rsidTr="00AC6D34">
        <w:trPr>
          <w:trHeight w:val="320"/>
        </w:trPr>
        <w:tc>
          <w:tcPr>
            <w:tcW w:w="5000" w:type="pct"/>
            <w:gridSpan w:val="10"/>
            <w:shd w:val="clear" w:color="auto" w:fill="auto"/>
            <w:hideMark/>
          </w:tcPr>
          <w:p w14:paraId="7644463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AC6D34" w14:paraId="1031661D" w14:textId="77777777" w:rsidTr="00AC6D34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  <w:hideMark/>
          </w:tcPr>
          <w:p w14:paraId="2DE568E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54F71095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2543FEB8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35" w:type="pct"/>
            <w:shd w:val="clear" w:color="D9E1F2" w:fill="D9E1F2"/>
            <w:noWrap/>
            <w:vAlign w:val="center"/>
            <w:hideMark/>
          </w:tcPr>
          <w:p w14:paraId="3C8FA37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6D7F2F7F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434E137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  <w:hideMark/>
          </w:tcPr>
          <w:p w14:paraId="254DD80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36649068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  <w:hideMark/>
          </w:tcPr>
          <w:p w14:paraId="4B04AAC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  <w:hideMark/>
          </w:tcPr>
          <w:p w14:paraId="0D18EC64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732433D2" w14:textId="77777777" w:rsidTr="00AC6D34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522719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4103D7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4B7F77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740D43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BF02D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081AE3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AA100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DABFC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29F434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1,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8904E9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AC6D34" w14:paraId="301E4D31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EE503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2BA10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706BB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848BD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588" w:type="pct"/>
            <w:vMerge/>
            <w:vAlign w:val="center"/>
            <w:hideMark/>
          </w:tcPr>
          <w:p w14:paraId="798AF74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633DCD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4F690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2079B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  <w:hideMark/>
          </w:tcPr>
          <w:p w14:paraId="48D1FC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AD59E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382</w:t>
            </w:r>
          </w:p>
        </w:tc>
      </w:tr>
      <w:tr w:rsidR="00AC6D34" w14:paraId="34E080B7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58428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A05CB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B5D754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B67DA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A2757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2513F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1ED6C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2C77D22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0BC6F6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AF0D9C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388</w:t>
            </w:r>
          </w:p>
        </w:tc>
      </w:tr>
      <w:tr w:rsidR="00AC6D34" w14:paraId="0AF41564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3B6AE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23FB3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0D0C8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4AFA98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588" w:type="pct"/>
            <w:vMerge/>
            <w:vAlign w:val="center"/>
            <w:hideMark/>
          </w:tcPr>
          <w:p w14:paraId="1206A2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2385194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428B4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8914EE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  <w:hideMark/>
          </w:tcPr>
          <w:p w14:paraId="298E27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D95E80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70</w:t>
            </w:r>
          </w:p>
        </w:tc>
      </w:tr>
      <w:tr w:rsidR="00AC6D34" w14:paraId="1AA4BAA8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0E548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71D8E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3F994A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8C849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6B19E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  <w:hideMark/>
          </w:tcPr>
          <w:p w14:paraId="47124C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3FABB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4F312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594" w:type="pct"/>
            <w:vMerge/>
            <w:vAlign w:val="center"/>
            <w:hideMark/>
          </w:tcPr>
          <w:p w14:paraId="5C23A8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EF93C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78</w:t>
            </w:r>
          </w:p>
        </w:tc>
      </w:tr>
      <w:tr w:rsidR="00AC6D34" w14:paraId="10233789" w14:textId="77777777" w:rsidTr="00AC6D34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3C997A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6F2C99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B2C09B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37C4D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42A3BF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1F035A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EBC26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32B43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  <w:hideMark/>
          </w:tcPr>
          <w:p w14:paraId="5DBBED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D8DB3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390</w:t>
            </w:r>
          </w:p>
        </w:tc>
      </w:tr>
      <w:tr w:rsidR="00AC6D34" w14:paraId="3D35C94C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21631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879A8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E4502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86F16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8B5C8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0D03D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FC5FA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593430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422F62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EE5B3F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396</w:t>
            </w:r>
          </w:p>
        </w:tc>
      </w:tr>
      <w:tr w:rsidR="00AC6D34" w14:paraId="76B25CDB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37835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5B43D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EA0B8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66D86D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32.6</w:t>
            </w:r>
          </w:p>
        </w:tc>
        <w:tc>
          <w:tcPr>
            <w:tcW w:w="588" w:type="pct"/>
            <w:vMerge/>
            <w:vAlign w:val="center"/>
            <w:hideMark/>
          </w:tcPr>
          <w:p w14:paraId="17F0A6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0625C2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19B1B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675F5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  <w:hideMark/>
          </w:tcPr>
          <w:p w14:paraId="5664E2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764F2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71</w:t>
            </w:r>
          </w:p>
        </w:tc>
      </w:tr>
      <w:tr w:rsidR="00AC6D34" w14:paraId="1D7979A3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3A128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8A098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3F63C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882D9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ED042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  <w:hideMark/>
          </w:tcPr>
          <w:p w14:paraId="56827A4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69A17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089AF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 = 16</w:t>
            </w:r>
          </w:p>
        </w:tc>
        <w:tc>
          <w:tcPr>
            <w:tcW w:w="594" w:type="pct"/>
            <w:vMerge/>
            <w:vAlign w:val="center"/>
            <w:hideMark/>
          </w:tcPr>
          <w:p w14:paraId="7D14AD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D63EC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AC6D34" w14:paraId="06D5C866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83C2E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7E1AD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7C5A7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1.64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4A484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5.13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677BE8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2AD619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296EA9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2B237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/>
            <w:vAlign w:val="center"/>
            <w:hideMark/>
          </w:tcPr>
          <w:p w14:paraId="29F542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10C10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433</w:t>
            </w:r>
          </w:p>
        </w:tc>
      </w:tr>
      <w:tr w:rsidR="00AC6D34" w14:paraId="6C9D73E0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275A5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649E62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C1008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E31E3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AF83D5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054FB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73D9A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1" w:type="pct"/>
            <w:vMerge/>
            <w:vAlign w:val="center"/>
            <w:hideMark/>
          </w:tcPr>
          <w:p w14:paraId="615732F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694AA6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FE984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436</w:t>
            </w:r>
          </w:p>
        </w:tc>
      </w:tr>
    </w:tbl>
    <w:p w14:paraId="387F2699" w14:textId="08554849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1D98AFEE" w14:textId="6B0BA328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7D02078F" w14:textId="487DCFC6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4F77725C" w14:textId="24F8EF53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2583BFE0" w14:textId="1A7D2EC1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A45BE8C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0ABB1F1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5D6288E" w14:textId="77777777" w:rsidR="00CD435E" w:rsidRDefault="00CD435E">
      <w:pPr>
        <w:rPr>
          <w:lang w:val="en-GB"/>
        </w:rPr>
      </w:pPr>
    </w:p>
    <w:p w14:paraId="43DEA20B" w14:textId="77777777" w:rsidR="00CD435E" w:rsidRDefault="00D865E9">
      <w:pPr>
        <w:pStyle w:val="Heading4"/>
      </w:pPr>
      <w:r>
        <w:rPr>
          <w:rFonts w:hint="eastAsia"/>
        </w:rPr>
        <w:lastRenderedPageBreak/>
        <w:t>7.1.4.2</w:t>
      </w:r>
      <w:r>
        <w:tab/>
      </w:r>
      <w:r>
        <w:rPr>
          <w:rFonts w:hint="eastAsia"/>
        </w:rPr>
        <w:t>Device 2a</w:t>
      </w:r>
    </w:p>
    <w:p w14:paraId="4EFB690C" w14:textId="7ECDF086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Figure 7.1.4.2.1 - 1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58CD8F3C" wp14:editId="3885C471">
            <wp:extent cx="8216900" cy="5365750"/>
            <wp:effectExtent l="0" t="0" r="0" b="6350"/>
            <wp:docPr id="1731832258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9BE2A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2543A920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 w:hint="eastAsia"/>
          <w:b/>
          <w:bCs/>
        </w:rPr>
        <w:t>7.1.4.2.1 - 1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AC6D34" w14:paraId="58FEEA87" w14:textId="77777777" w:rsidTr="00AC6D34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14:paraId="2FBBF6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2a, RF-ED</w:t>
            </w:r>
          </w:p>
        </w:tc>
      </w:tr>
      <w:tr w:rsidR="00AC6D34" w14:paraId="0799F335" w14:textId="77777777" w:rsidTr="00AC6D34">
        <w:trPr>
          <w:trHeight w:val="320"/>
        </w:trPr>
        <w:tc>
          <w:tcPr>
            <w:tcW w:w="5000" w:type="pct"/>
            <w:gridSpan w:val="10"/>
            <w:shd w:val="clear" w:color="auto" w:fill="auto"/>
            <w:hideMark/>
          </w:tcPr>
          <w:p w14:paraId="467813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AC6D34" w14:paraId="6E9AD8D2" w14:textId="77777777" w:rsidTr="00AC6D34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  <w:hideMark/>
          </w:tcPr>
          <w:p w14:paraId="3813FEE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7227157F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607095B5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35" w:type="pct"/>
            <w:shd w:val="clear" w:color="D9E1F2" w:fill="D9E1F2"/>
            <w:noWrap/>
            <w:vAlign w:val="center"/>
            <w:hideMark/>
          </w:tcPr>
          <w:p w14:paraId="5A2C223C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6A2A3DB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718DD710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  <w:hideMark/>
          </w:tcPr>
          <w:p w14:paraId="69807540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001EFC95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  <w:hideMark/>
          </w:tcPr>
          <w:p w14:paraId="3FCC9BEC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  <w:hideMark/>
          </w:tcPr>
          <w:p w14:paraId="278684A1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70CE8DCC" w14:textId="77777777" w:rsidTr="00AC6D34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457CE3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6328FA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361678E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1729A4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38F96D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2699F97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C050C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8B4A7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758804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E17C4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AC6D34" w14:paraId="777FE5F9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F22D1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5B903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5DA8E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C8FED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88" w:type="pct"/>
            <w:vMerge/>
            <w:vAlign w:val="center"/>
            <w:hideMark/>
          </w:tcPr>
          <w:p w14:paraId="3895BB4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633DA2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E8931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044A1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  <w:hideMark/>
          </w:tcPr>
          <w:p w14:paraId="63EC07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0E0B4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285,311</w:t>
            </w:r>
          </w:p>
        </w:tc>
      </w:tr>
      <w:tr w:rsidR="00AC6D34" w14:paraId="5FEA951D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0A68A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016732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84BFA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5DF98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DF64B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CC931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D6EA2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8625D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20B33F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784E2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291,317</w:t>
            </w:r>
          </w:p>
        </w:tc>
      </w:tr>
      <w:tr w:rsidR="00AC6D34" w14:paraId="7E50A8E1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5675E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98E89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C319F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7.36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6C959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23.27</w:t>
            </w:r>
          </w:p>
        </w:tc>
        <w:tc>
          <w:tcPr>
            <w:tcW w:w="588" w:type="pct"/>
            <w:vMerge/>
            <w:vAlign w:val="center"/>
            <w:hideMark/>
          </w:tcPr>
          <w:p w14:paraId="257276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337C1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D0DA2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F1CF9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/>
            <w:vAlign w:val="center"/>
            <w:hideMark/>
          </w:tcPr>
          <w:p w14:paraId="6592FB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2C22D4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AC6D34" w14:paraId="2FE64262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76BAB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8A455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36815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B193C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22B46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13189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47754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  <w:hideMark/>
          </w:tcPr>
          <w:p w14:paraId="50F437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43F508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A483A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99</w:t>
            </w:r>
          </w:p>
        </w:tc>
      </w:tr>
      <w:tr w:rsidR="00AC6D34" w14:paraId="3EA0EFBE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F8D73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091336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[Pana]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D6DA8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2F909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588" w:type="pct"/>
            <w:vMerge/>
            <w:vAlign w:val="center"/>
            <w:hideMark/>
          </w:tcPr>
          <w:p w14:paraId="16EB0BF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5237B2A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3DCD0D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E81472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M=1</w:t>
            </w:r>
          </w:p>
        </w:tc>
        <w:tc>
          <w:tcPr>
            <w:tcW w:w="594" w:type="pct"/>
            <w:vMerge/>
            <w:vAlign w:val="center"/>
            <w:hideMark/>
          </w:tcPr>
          <w:p w14:paraId="4092AD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620AD3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340,348</w:t>
            </w:r>
          </w:p>
        </w:tc>
      </w:tr>
      <w:tr w:rsidR="00AC6D34" w14:paraId="03E6A732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F1A15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6BE7C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4CA18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4807F5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4536B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F4CDA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027329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71053E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686EFB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4C13A4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349</w:t>
            </w:r>
          </w:p>
        </w:tc>
      </w:tr>
      <w:tr w:rsidR="00AC6D34" w14:paraId="1C285E7F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2A8C9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603433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4D9A7E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3AEB95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88" w:type="pct"/>
            <w:vMerge/>
            <w:vAlign w:val="center"/>
            <w:hideMark/>
          </w:tcPr>
          <w:p w14:paraId="7ADA01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8882F5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3B8D2B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1D5E9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594" w:type="pct"/>
            <w:vMerge/>
            <w:vAlign w:val="center"/>
            <w:hideMark/>
          </w:tcPr>
          <w:p w14:paraId="7658B8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4AC2C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AC6D34" w14:paraId="2DCB3202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3BDE9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7C427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B2684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17.52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FA312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24.08</w:t>
            </w:r>
          </w:p>
        </w:tc>
        <w:tc>
          <w:tcPr>
            <w:tcW w:w="588" w:type="pct"/>
            <w:vMerge/>
            <w:vAlign w:val="center"/>
            <w:hideMark/>
          </w:tcPr>
          <w:p w14:paraId="7DFD0C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FE501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F845B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3C12C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OOK-4,M=1</w:t>
            </w:r>
          </w:p>
        </w:tc>
        <w:tc>
          <w:tcPr>
            <w:tcW w:w="594" w:type="pct"/>
            <w:vMerge/>
            <w:vAlign w:val="center"/>
            <w:hideMark/>
          </w:tcPr>
          <w:p w14:paraId="34DF4EB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5DCAC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187,188,189</w:t>
            </w:r>
          </w:p>
        </w:tc>
      </w:tr>
      <w:tr w:rsidR="00AC6D34" w14:paraId="40D3BBEF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74A52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94699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471C9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C3C9B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C1E9CE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6D774D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14D49A1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/>
            <w:vAlign w:val="center"/>
            <w:hideMark/>
          </w:tcPr>
          <w:p w14:paraId="3B2708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6375EC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E0780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198</w:t>
            </w:r>
          </w:p>
        </w:tc>
      </w:tr>
      <w:tr w:rsidR="00AC6D34" w14:paraId="3DE4A7BA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5DDA5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31D4C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6033C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52CEB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588" w:type="pct"/>
            <w:vMerge/>
            <w:vAlign w:val="center"/>
            <w:hideMark/>
          </w:tcPr>
          <w:p w14:paraId="275845E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07F3EB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2C9492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AB775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M=2</w:t>
            </w:r>
          </w:p>
        </w:tc>
        <w:tc>
          <w:tcPr>
            <w:tcW w:w="594" w:type="pct"/>
            <w:vMerge/>
            <w:vAlign w:val="center"/>
            <w:hideMark/>
          </w:tcPr>
          <w:p w14:paraId="4B2C2F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91BE3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AC6D34" w14:paraId="7D45574D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8035C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3FF2F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FCF0F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75A204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3865A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44911F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724249C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41541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M=8</w:t>
            </w:r>
          </w:p>
        </w:tc>
        <w:tc>
          <w:tcPr>
            <w:tcW w:w="594" w:type="pct"/>
            <w:vMerge/>
            <w:vAlign w:val="center"/>
            <w:hideMark/>
          </w:tcPr>
          <w:p w14:paraId="6E7D5A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A1546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127</w:t>
            </w:r>
          </w:p>
        </w:tc>
      </w:tr>
      <w:tr w:rsidR="00AC6D34" w14:paraId="3F6A8185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83319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B73F48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A7980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24BCE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19.61</w:t>
            </w:r>
          </w:p>
        </w:tc>
        <w:tc>
          <w:tcPr>
            <w:tcW w:w="588" w:type="pct"/>
            <w:vMerge/>
            <w:vAlign w:val="center"/>
            <w:hideMark/>
          </w:tcPr>
          <w:p w14:paraId="514BBA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6149D4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  <w:hideMark/>
          </w:tcPr>
          <w:p w14:paraId="68704C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7286D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594" w:type="pct"/>
            <w:vMerge/>
            <w:vAlign w:val="center"/>
            <w:hideMark/>
          </w:tcPr>
          <w:p w14:paraId="250D69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E99DAC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AC6D34" w14:paraId="77A30BC6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3F7AF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022CE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260E7B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AA662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C1402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6ACD2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5F0241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749C13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22A8E6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4A136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87</w:t>
            </w:r>
          </w:p>
        </w:tc>
      </w:tr>
      <w:tr w:rsidR="00AC6D34" w14:paraId="6D79A44B" w14:textId="77777777" w:rsidTr="00AC6D34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4507AB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24E48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0395F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41C6E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88" w:type="pct"/>
            <w:vMerge/>
            <w:vAlign w:val="center"/>
            <w:hideMark/>
          </w:tcPr>
          <w:p w14:paraId="61C30F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1344C4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502B22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1D382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  <w:hideMark/>
          </w:tcPr>
          <w:p w14:paraId="4A5124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5F2C4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284,310</w:t>
            </w:r>
          </w:p>
        </w:tc>
      </w:tr>
      <w:tr w:rsidR="00AC6D34" w14:paraId="73E7800A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EA0B6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679A9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46C36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6836A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AA5125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9BE56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5F9CE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B74FB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11F0346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717B78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290,316</w:t>
            </w:r>
          </w:p>
        </w:tc>
      </w:tr>
      <w:tr w:rsidR="00AC6D34" w14:paraId="5ABACCC3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327F7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F60B42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BEBBB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D7659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12.99</w:t>
            </w:r>
          </w:p>
        </w:tc>
        <w:tc>
          <w:tcPr>
            <w:tcW w:w="588" w:type="pct"/>
            <w:vMerge/>
            <w:vAlign w:val="center"/>
            <w:hideMark/>
          </w:tcPr>
          <w:p w14:paraId="205150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A96077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8A93A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F2876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/>
            <w:vAlign w:val="center"/>
            <w:hideMark/>
          </w:tcPr>
          <w:p w14:paraId="3E46D8E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EFBBE2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108</w:t>
            </w:r>
          </w:p>
        </w:tc>
      </w:tr>
      <w:tr w:rsidR="00AC6D34" w14:paraId="05C1AE87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B4E329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1F714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ECD2B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0165F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55C2B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C0E8B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4FFFF4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  <w:hideMark/>
          </w:tcPr>
          <w:p w14:paraId="1BF0D3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00F59D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9A1F8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102</w:t>
            </w:r>
          </w:p>
        </w:tc>
      </w:tr>
      <w:tr w:rsidR="00AC6D34" w14:paraId="6DC7A547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2512C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F2386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[Pana]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0E342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9830FB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88" w:type="pct"/>
            <w:vMerge/>
            <w:vAlign w:val="center"/>
            <w:hideMark/>
          </w:tcPr>
          <w:p w14:paraId="23FDCF6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5B0A2F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30D575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8134F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M=1</w:t>
            </w:r>
          </w:p>
        </w:tc>
        <w:tc>
          <w:tcPr>
            <w:tcW w:w="594" w:type="pct"/>
            <w:vMerge/>
            <w:vAlign w:val="center"/>
            <w:hideMark/>
          </w:tcPr>
          <w:p w14:paraId="67DAA1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97A24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356</w:t>
            </w:r>
          </w:p>
        </w:tc>
      </w:tr>
      <w:tr w:rsidR="00AC6D34" w14:paraId="7ECC0F3E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F1C78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24B5D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04807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6559F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DDDB3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D2A1B8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582" w:type="pct"/>
            <w:vMerge/>
            <w:vAlign w:val="center"/>
            <w:hideMark/>
          </w:tcPr>
          <w:p w14:paraId="536F4A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F8E15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38E02B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AE498F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352,357</w:t>
            </w:r>
          </w:p>
        </w:tc>
      </w:tr>
      <w:tr w:rsidR="00AC6D34" w14:paraId="09D1685D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571B87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6BF23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0DBCC1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1D589B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88" w:type="pct"/>
            <w:vMerge/>
            <w:vAlign w:val="center"/>
            <w:hideMark/>
          </w:tcPr>
          <w:p w14:paraId="6B5DDF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0B600E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7F123F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A089D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OOK1, M=1</w:t>
            </w:r>
          </w:p>
        </w:tc>
        <w:tc>
          <w:tcPr>
            <w:tcW w:w="594" w:type="pct"/>
            <w:vMerge/>
            <w:vAlign w:val="center"/>
            <w:hideMark/>
          </w:tcPr>
          <w:p w14:paraId="379C719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7BD72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179</w:t>
            </w:r>
          </w:p>
        </w:tc>
      </w:tr>
      <w:tr w:rsidR="00AC6D34" w14:paraId="496033CF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19D66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4E7683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338D96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59CA3F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88" w:type="pct"/>
            <w:vMerge/>
            <w:vAlign w:val="center"/>
            <w:hideMark/>
          </w:tcPr>
          <w:p w14:paraId="3EECAC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8A341D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4A2168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EA7C5A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05571A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990F6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116,118</w:t>
            </w:r>
          </w:p>
        </w:tc>
      </w:tr>
      <w:tr w:rsidR="00AC6D34" w14:paraId="1EDAC191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AB0554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9C37C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B8365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3.37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ACEDC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6.38</w:t>
            </w:r>
          </w:p>
        </w:tc>
        <w:tc>
          <w:tcPr>
            <w:tcW w:w="588" w:type="pct"/>
            <w:vMerge/>
            <w:vAlign w:val="center"/>
            <w:hideMark/>
          </w:tcPr>
          <w:p w14:paraId="3CE9303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58EB393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  <w:hideMark/>
          </w:tcPr>
          <w:p w14:paraId="52FEFC9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B2E53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594" w:type="pct"/>
            <w:vMerge/>
            <w:vAlign w:val="center"/>
            <w:hideMark/>
          </w:tcPr>
          <w:p w14:paraId="5B444E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6712D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86</w:t>
            </w:r>
          </w:p>
        </w:tc>
      </w:tr>
      <w:tr w:rsidR="00AC6D34" w14:paraId="454403E7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94089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BF08B4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61CBD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77A177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8729E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03874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00E90C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782CB1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3FB521C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2DE4D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84</w:t>
            </w:r>
          </w:p>
        </w:tc>
      </w:tr>
      <w:tr w:rsidR="00AC6D34" w14:paraId="41694FE6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D568A1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BFD42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DE037F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DD028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8.65</w:t>
            </w:r>
          </w:p>
        </w:tc>
        <w:tc>
          <w:tcPr>
            <w:tcW w:w="588" w:type="pct"/>
            <w:vMerge/>
            <w:vAlign w:val="center"/>
            <w:hideMark/>
          </w:tcPr>
          <w:p w14:paraId="75BAC03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86C62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1080F9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D4BE01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62E094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CBFB40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328</w:t>
            </w:r>
          </w:p>
        </w:tc>
      </w:tr>
      <w:tr w:rsidR="00AC6D34" w14:paraId="6EE983E7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02AF39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AD085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C97E9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AEC1A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EC2A0C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  <w:hideMark/>
          </w:tcPr>
          <w:p w14:paraId="0B9FF1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1F14C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10E1D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M=12</w:t>
            </w:r>
          </w:p>
        </w:tc>
        <w:tc>
          <w:tcPr>
            <w:tcW w:w="594" w:type="pct"/>
            <w:vMerge/>
            <w:vAlign w:val="center"/>
            <w:hideMark/>
          </w:tcPr>
          <w:p w14:paraId="459F2A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64061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331</w:t>
            </w:r>
          </w:p>
        </w:tc>
      </w:tr>
    </w:tbl>
    <w:p w14:paraId="7B3430F2" w14:textId="33D248E8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2378C900" w14:textId="659AB590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67B23F59" w14:textId="5E52A45F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65CC5AB2" w14:textId="03C996FE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11010BB4" w14:textId="4691E35E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53D53B0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CC02C08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365DF03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6294118" w14:textId="523F36F5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7.1.4.2.1 - 2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64999F59" wp14:editId="0E7FA73B">
            <wp:extent cx="8216900" cy="5365750"/>
            <wp:effectExtent l="0" t="0" r="0" b="6350"/>
            <wp:docPr id="59530500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308BD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A631E63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0B1CC1D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7.1.4.2.1 - 2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AC6D34" w14:paraId="62BBF65F" w14:textId="77777777" w:rsidTr="00AC6D34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14:paraId="1FF05A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TDL-D, device 2a, RF-ED</w:t>
            </w:r>
          </w:p>
        </w:tc>
      </w:tr>
      <w:tr w:rsidR="00AC6D34" w14:paraId="4EBAA31B" w14:textId="77777777" w:rsidTr="00AC6D34">
        <w:trPr>
          <w:trHeight w:val="320"/>
        </w:trPr>
        <w:tc>
          <w:tcPr>
            <w:tcW w:w="5000" w:type="pct"/>
            <w:gridSpan w:val="10"/>
            <w:shd w:val="clear" w:color="auto" w:fill="auto"/>
            <w:hideMark/>
          </w:tcPr>
          <w:p w14:paraId="5FE77D3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AC6D34" w14:paraId="3B1F582E" w14:textId="77777777" w:rsidTr="00AC6D34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  <w:hideMark/>
          </w:tcPr>
          <w:p w14:paraId="691028A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2BF3C94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427DC7B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35" w:type="pct"/>
            <w:shd w:val="clear" w:color="D9E1F2" w:fill="D9E1F2"/>
            <w:noWrap/>
            <w:vAlign w:val="center"/>
            <w:hideMark/>
          </w:tcPr>
          <w:p w14:paraId="6E639B48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7E49174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550E33C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  <w:hideMark/>
          </w:tcPr>
          <w:p w14:paraId="1CE5AD1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322F1E7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  <w:hideMark/>
          </w:tcPr>
          <w:p w14:paraId="54B13291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  <w:hideMark/>
          </w:tcPr>
          <w:p w14:paraId="2CEDD55F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59FABD1D" w14:textId="77777777" w:rsidTr="00AC6D34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3C86BF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1860A2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4E348C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50EBFB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0822D24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AE88F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6E0BDC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6DD58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248AC5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2a,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AD50A5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AC6D34" w14:paraId="05691E56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335F8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87D91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452814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17.08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C35E9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22.22</w:t>
            </w:r>
          </w:p>
        </w:tc>
        <w:tc>
          <w:tcPr>
            <w:tcW w:w="588" w:type="pct"/>
            <w:vMerge/>
            <w:vAlign w:val="center"/>
            <w:hideMark/>
          </w:tcPr>
          <w:p w14:paraId="7B458E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667E5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AD7DE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67654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OOK-4,M=1</w:t>
            </w:r>
          </w:p>
        </w:tc>
        <w:tc>
          <w:tcPr>
            <w:tcW w:w="594" w:type="pct"/>
            <w:vMerge/>
            <w:vAlign w:val="center"/>
            <w:hideMark/>
          </w:tcPr>
          <w:p w14:paraId="14A414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5ACE8B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207</w:t>
            </w:r>
          </w:p>
        </w:tc>
      </w:tr>
      <w:tr w:rsidR="00AC6D34" w14:paraId="471B2513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CBD78F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BD6B6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736A2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610C1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BCDF8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7BFC3C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2C6E89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1.75</w:t>
            </w:r>
          </w:p>
        </w:tc>
        <w:tc>
          <w:tcPr>
            <w:tcW w:w="291" w:type="pct"/>
            <w:vMerge/>
            <w:vAlign w:val="center"/>
            <w:hideMark/>
          </w:tcPr>
          <w:p w14:paraId="33D591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234BAC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9268D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208,209,210</w:t>
            </w:r>
          </w:p>
        </w:tc>
      </w:tr>
    </w:tbl>
    <w:p w14:paraId="08175F53" w14:textId="13F2B260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30406469" w14:textId="2221DC91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2B7AB7F6" w14:textId="3B1503D2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20D5BE6A" w14:textId="322E0B78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7791B319" w14:textId="67AE328A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2B90BEF1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AF9FCF0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36977C7" w14:textId="77777777" w:rsidR="00CD435E" w:rsidRDefault="00CD435E">
      <w:pPr>
        <w:rPr>
          <w:lang w:val="en-GB"/>
        </w:rPr>
      </w:pPr>
    </w:p>
    <w:p w14:paraId="5024D90B" w14:textId="77777777" w:rsidR="00CD435E" w:rsidRDefault="00D865E9">
      <w:pPr>
        <w:pStyle w:val="Heading4"/>
      </w:pPr>
      <w:r>
        <w:rPr>
          <w:rFonts w:hint="eastAsia"/>
        </w:rPr>
        <w:t>7.1.4.3</w:t>
      </w:r>
      <w:r>
        <w:tab/>
      </w:r>
      <w:r>
        <w:rPr>
          <w:rFonts w:hint="eastAsia"/>
        </w:rPr>
        <w:t>Device 2b</w:t>
      </w:r>
    </w:p>
    <w:p w14:paraId="30A76D57" w14:textId="77777777" w:rsidR="00CD435E" w:rsidRDefault="00CD435E">
      <w:pPr>
        <w:rPr>
          <w:lang w:val="en-GB"/>
        </w:rPr>
      </w:pPr>
    </w:p>
    <w:p w14:paraId="221A5D20" w14:textId="1E7F877B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7.1.4.3.1 - 1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19855117" wp14:editId="56E15B7C">
            <wp:extent cx="8216900" cy="5365750"/>
            <wp:effectExtent l="0" t="0" r="0" b="6350"/>
            <wp:docPr id="38140399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36924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FD9CBF4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 w:hint="eastAsia"/>
          <w:b/>
          <w:bCs/>
        </w:rPr>
        <w:t>7.1.4.3.1 - 1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AC6D34" w14:paraId="3204B87F" w14:textId="77777777" w:rsidTr="00AC6D34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14:paraId="21721E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TDL-A, device 2b, RF-ED+device 2b, IF/ZIF</w:t>
            </w:r>
          </w:p>
        </w:tc>
      </w:tr>
      <w:tr w:rsidR="00AC6D34" w14:paraId="3A12C4FE" w14:textId="77777777" w:rsidTr="00AC6D34">
        <w:trPr>
          <w:trHeight w:val="320"/>
        </w:trPr>
        <w:tc>
          <w:tcPr>
            <w:tcW w:w="5000" w:type="pct"/>
            <w:gridSpan w:val="10"/>
            <w:shd w:val="clear" w:color="auto" w:fill="auto"/>
            <w:hideMark/>
          </w:tcPr>
          <w:p w14:paraId="7A26B5A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R2D LLS</w:t>
            </w:r>
          </w:p>
        </w:tc>
      </w:tr>
      <w:tr w:rsidR="00AC6D34" w14:paraId="5129E804" w14:textId="77777777" w:rsidTr="00AC6D34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  <w:hideMark/>
          </w:tcPr>
          <w:p w14:paraId="7D1C2680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3BFE01B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1A94EE8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35" w:type="pct"/>
            <w:shd w:val="clear" w:color="D9E1F2" w:fill="D9E1F2"/>
            <w:noWrap/>
            <w:vAlign w:val="center"/>
            <w:hideMark/>
          </w:tcPr>
          <w:p w14:paraId="5E90509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61719C7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5E8D07C7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  <w:hideMark/>
          </w:tcPr>
          <w:p w14:paraId="6370491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65B1C5FC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  <w:hideMark/>
          </w:tcPr>
          <w:p w14:paraId="70053653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  <w:hideMark/>
          </w:tcPr>
          <w:p w14:paraId="13020FE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596BABC1" w14:textId="77777777" w:rsidTr="00AC6D34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4FB6B10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EB22FA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04DA4EB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460B90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44AB226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4529F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0B46D6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4D625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6659DC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064E3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AC6D34" w14:paraId="4A31FE32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2A901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8B404A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D234A7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DECA2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588" w:type="pct"/>
            <w:vMerge/>
            <w:vAlign w:val="center"/>
            <w:hideMark/>
          </w:tcPr>
          <w:p w14:paraId="3A1B537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455DE0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D882F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C967B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240397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8CA76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398</w:t>
            </w:r>
          </w:p>
        </w:tc>
      </w:tr>
      <w:tr w:rsidR="00AC6D34" w14:paraId="02604AED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AF1A6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3838FD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930D8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1F38FE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7E53F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0B2B7A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33BD7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69C0C00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2293B8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825EF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404</w:t>
            </w:r>
          </w:p>
        </w:tc>
      </w:tr>
      <w:tr w:rsidR="00AC6D34" w14:paraId="4461CEA0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3271D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E9F87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91D57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5BB061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88" w:type="pct"/>
            <w:vMerge/>
            <w:vAlign w:val="center"/>
            <w:hideMark/>
          </w:tcPr>
          <w:p w14:paraId="02E638F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552418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4CF85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84B69D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502791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8FD31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134</w:t>
            </w:r>
          </w:p>
        </w:tc>
      </w:tr>
      <w:tr w:rsidR="00AC6D34" w14:paraId="448AF021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740AE0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76073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A38B0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BE7706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8CEE0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37ECF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20,96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2EFD9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27.4,34.6</w:t>
            </w:r>
          </w:p>
        </w:tc>
        <w:tc>
          <w:tcPr>
            <w:tcW w:w="291" w:type="pct"/>
            <w:vMerge/>
            <w:vAlign w:val="center"/>
            <w:hideMark/>
          </w:tcPr>
          <w:p w14:paraId="767FD1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20958A0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3DBDB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132,133</w:t>
            </w:r>
          </w:p>
        </w:tc>
      </w:tr>
      <w:tr w:rsidR="00AC6D34" w14:paraId="71224254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12AFA7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8D8080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2B8584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52023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88" w:type="pct"/>
            <w:vMerge/>
            <w:vAlign w:val="center"/>
            <w:hideMark/>
          </w:tcPr>
          <w:p w14:paraId="4CEF0E2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09FE13F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3505D2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D1319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OOK4-M=1</w:t>
            </w:r>
          </w:p>
        </w:tc>
        <w:tc>
          <w:tcPr>
            <w:tcW w:w="594" w:type="pct"/>
            <w:vMerge/>
            <w:vAlign w:val="center"/>
            <w:hideMark/>
          </w:tcPr>
          <w:p w14:paraId="10B9DC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54E8A7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</w:t>
            </w:r>
          </w:p>
        </w:tc>
      </w:tr>
      <w:tr w:rsidR="00AC6D34" w14:paraId="745C35D7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A5787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AF9045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E296E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7683005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AB12A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19A9044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4161A0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291" w:type="pct"/>
            <w:vMerge/>
            <w:vAlign w:val="center"/>
            <w:hideMark/>
          </w:tcPr>
          <w:p w14:paraId="5EF0FFD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5E92D2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19461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</w:t>
            </w:r>
          </w:p>
        </w:tc>
      </w:tr>
      <w:tr w:rsidR="00AC6D34" w14:paraId="72632C24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08A7E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C25D4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251F31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CE8AA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88" w:type="pct"/>
            <w:vMerge/>
            <w:vAlign w:val="center"/>
            <w:hideMark/>
          </w:tcPr>
          <w:p w14:paraId="64D7553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3ED69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3606DEA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0998A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  <w:hideMark/>
          </w:tcPr>
          <w:p w14:paraId="5D6939E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8DE47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154,160</w:t>
            </w:r>
          </w:p>
        </w:tc>
      </w:tr>
      <w:tr w:rsidR="00AC6D34" w14:paraId="38F40993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1A15D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69F5E9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AFCC31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DD502F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FDFFE7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3F313C2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5EDD446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99567D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23BDE08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65B55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144</w:t>
            </w:r>
          </w:p>
        </w:tc>
      </w:tr>
      <w:tr w:rsidR="00AC6D34" w14:paraId="551519AE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52019C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B8ABFA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4E7AF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35" w:type="pct"/>
            <w:vMerge/>
            <w:vAlign w:val="center"/>
            <w:hideMark/>
          </w:tcPr>
          <w:p w14:paraId="574C69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96AD2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20981F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41CA8A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23651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  <w:hideMark/>
          </w:tcPr>
          <w:p w14:paraId="48D835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99BB2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293,319</w:t>
            </w:r>
          </w:p>
        </w:tc>
      </w:tr>
      <w:tr w:rsidR="00AC6D34" w14:paraId="0909FDFA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58707E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846B44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B8005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961DD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A81D5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1D8C9B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4C057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1EC0B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278121E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FFEB2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299,325</w:t>
            </w:r>
          </w:p>
        </w:tc>
      </w:tr>
      <w:tr w:rsidR="00AC6D34" w14:paraId="441C4141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F610B6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90049D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B1E61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7.36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77D16C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23.27</w:t>
            </w:r>
          </w:p>
        </w:tc>
        <w:tc>
          <w:tcPr>
            <w:tcW w:w="588" w:type="pct"/>
            <w:vMerge/>
            <w:vAlign w:val="center"/>
            <w:hideMark/>
          </w:tcPr>
          <w:p w14:paraId="04E04E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C1D313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6F4DA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A6D49B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3DB1C6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819E2B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106</w:t>
            </w:r>
          </w:p>
        </w:tc>
      </w:tr>
      <w:tr w:rsidR="00AC6D34" w14:paraId="47E667AB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B0037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253730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670ADE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BCC795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E58EE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4B43FC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20097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  <w:hideMark/>
          </w:tcPr>
          <w:p w14:paraId="7BB495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59CFAF4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F83A1E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AC6D34" w14:paraId="329F4471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D23DB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13AF13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3E7BA5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2891CB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88" w:type="pct"/>
            <w:vMerge/>
            <w:vAlign w:val="center"/>
            <w:hideMark/>
          </w:tcPr>
          <w:p w14:paraId="7C25B7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DFFCC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695EDF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7BEA2E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677D84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5517F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121,123</w:t>
            </w:r>
          </w:p>
        </w:tc>
      </w:tr>
      <w:tr w:rsidR="00AC6D34" w14:paraId="16AB1FED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3116C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E78A4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55CEFF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96DDF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19.61</w:t>
            </w:r>
          </w:p>
        </w:tc>
        <w:tc>
          <w:tcPr>
            <w:tcW w:w="588" w:type="pct"/>
            <w:vMerge/>
            <w:vAlign w:val="center"/>
            <w:hideMark/>
          </w:tcPr>
          <w:p w14:paraId="0724CB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29A0EE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  <w:hideMark/>
          </w:tcPr>
          <w:p w14:paraId="1DECA8B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B12046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1D3F77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6CCB7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91</w:t>
            </w:r>
          </w:p>
        </w:tc>
      </w:tr>
      <w:tr w:rsidR="00AC6D34" w14:paraId="1AB5EDEA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DF4904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A50C59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7B8459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352534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8517E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9772D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1C2B1D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D137C2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2F8F343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3D4185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89</w:t>
            </w:r>
          </w:p>
        </w:tc>
      </w:tr>
      <w:tr w:rsidR="00AC6D34" w14:paraId="5C76F608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074E1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EFFC89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5BFBF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4817AA2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588" w:type="pct"/>
            <w:vMerge/>
            <w:vAlign w:val="center"/>
            <w:hideMark/>
          </w:tcPr>
          <w:p w14:paraId="4EE84A3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07470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E12B1D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E3DC3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627C0E4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C3D085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AC6D34" w14:paraId="7F3A4F23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AC982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FA8C9A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94DBC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652CA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127639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F2417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6B1268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51FDED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72B490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422343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83</w:t>
            </w:r>
          </w:p>
        </w:tc>
      </w:tr>
      <w:tr w:rsidR="00AC6D34" w14:paraId="17576642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AFAE9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6CF45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8A357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D73991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25.5</w:t>
            </w:r>
          </w:p>
        </w:tc>
        <w:tc>
          <w:tcPr>
            <w:tcW w:w="588" w:type="pct"/>
            <w:vMerge/>
            <w:vAlign w:val="center"/>
            <w:hideMark/>
          </w:tcPr>
          <w:p w14:paraId="26C5F8A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3E1EA7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5CEC23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6A1345E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  <w:hideMark/>
          </w:tcPr>
          <w:p w14:paraId="006D44E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AF801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</w:t>
            </w:r>
          </w:p>
        </w:tc>
      </w:tr>
      <w:tr w:rsidR="00AC6D34" w14:paraId="75C8D139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EFAAB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18A5A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3C75C6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423186A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108AD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4EE73D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  <w:hideMark/>
          </w:tcPr>
          <w:p w14:paraId="0ADED0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0EDE7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61E231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D941A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</w:t>
            </w:r>
          </w:p>
        </w:tc>
      </w:tr>
      <w:tr w:rsidR="00AC6D34" w14:paraId="13C0AC24" w14:textId="77777777" w:rsidTr="00AC6D34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340F71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F75430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0995D8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6A5D2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588" w:type="pct"/>
            <w:vMerge/>
            <w:vAlign w:val="center"/>
            <w:hideMark/>
          </w:tcPr>
          <w:p w14:paraId="52948B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27C865A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DF082B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ED4B36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60F249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9F9EB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406</w:t>
            </w:r>
          </w:p>
        </w:tc>
      </w:tr>
      <w:tr w:rsidR="00AC6D34" w14:paraId="1A8F40C7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198A5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81CFF8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B83293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1D121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EEC377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719E0F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6D7A4A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69D403A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059D73A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46B11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412</w:t>
            </w:r>
          </w:p>
        </w:tc>
      </w:tr>
      <w:tr w:rsidR="00AC6D34" w14:paraId="0097AD0B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4B4C1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561B0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FB3A05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191A93E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88" w:type="pct"/>
            <w:vMerge/>
            <w:vAlign w:val="center"/>
            <w:hideMark/>
          </w:tcPr>
          <w:p w14:paraId="2BA7DE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215842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E7CDEE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780505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2096B6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0D1182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129</w:t>
            </w:r>
          </w:p>
        </w:tc>
      </w:tr>
      <w:tr w:rsidR="00AC6D34" w14:paraId="10DFE88F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5D6268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392123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5D0C9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15D7BB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051B8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2A0FEB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FDAA4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291" w:type="pct"/>
            <w:vMerge/>
            <w:vAlign w:val="center"/>
            <w:hideMark/>
          </w:tcPr>
          <w:p w14:paraId="41F73E3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451BB84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37A2B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131</w:t>
            </w:r>
          </w:p>
        </w:tc>
      </w:tr>
      <w:tr w:rsidR="00AC6D34" w14:paraId="34463945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8E97D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0724A4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B9795C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159B7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88" w:type="pct"/>
            <w:vMerge/>
            <w:vAlign w:val="center"/>
            <w:hideMark/>
          </w:tcPr>
          <w:p w14:paraId="19F1E7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04FA79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3ADD03C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BE5CA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4985EEE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22AF0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141,147</w:t>
            </w:r>
          </w:p>
        </w:tc>
      </w:tr>
      <w:tr w:rsidR="00AC6D34" w14:paraId="11A01546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50FDCE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C9AD6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B22B52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D8C60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D6A64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5AAD00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  <w:hideMark/>
          </w:tcPr>
          <w:p w14:paraId="34FAE9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8DD52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7DB2173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432883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145</w:t>
            </w:r>
          </w:p>
        </w:tc>
      </w:tr>
      <w:tr w:rsidR="00AC6D34" w14:paraId="1D8B3193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55CE4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7C4C2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25C4A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99DD8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88" w:type="pct"/>
            <w:vMerge/>
            <w:vAlign w:val="center"/>
            <w:hideMark/>
          </w:tcPr>
          <w:p w14:paraId="1784DD8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5F33A7F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5BC058D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D1E332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M=1</w:t>
            </w:r>
          </w:p>
        </w:tc>
        <w:tc>
          <w:tcPr>
            <w:tcW w:w="594" w:type="pct"/>
            <w:vMerge/>
            <w:vAlign w:val="center"/>
            <w:hideMark/>
          </w:tcPr>
          <w:p w14:paraId="0A9E79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CA9EA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292,318</w:t>
            </w:r>
          </w:p>
        </w:tc>
      </w:tr>
      <w:tr w:rsidR="00AC6D34" w14:paraId="34FDC1DF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FF995F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4FAFC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BA61D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EB850D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002C1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4C7BF1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DFBE8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426453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4B3A53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797C8C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298,324</w:t>
            </w:r>
          </w:p>
        </w:tc>
      </w:tr>
      <w:tr w:rsidR="00AC6D34" w14:paraId="2CD6B424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6036A7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C184AF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B01E47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2A67C2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12.99</w:t>
            </w:r>
          </w:p>
        </w:tc>
        <w:tc>
          <w:tcPr>
            <w:tcW w:w="588" w:type="pct"/>
            <w:vMerge/>
            <w:vAlign w:val="center"/>
            <w:hideMark/>
          </w:tcPr>
          <w:p w14:paraId="77F6A7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C75B23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A42C81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4F03DC1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w/ M=4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621F839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E0765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109</w:t>
            </w:r>
          </w:p>
        </w:tc>
      </w:tr>
      <w:tr w:rsidR="00AC6D34" w14:paraId="6B9358B9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3C990A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6BE82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5A5091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575990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21197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7EE97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732BB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1" w:type="pct"/>
            <w:vMerge/>
            <w:vAlign w:val="center"/>
            <w:hideMark/>
          </w:tcPr>
          <w:p w14:paraId="30503E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11787B8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62885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103</w:t>
            </w:r>
          </w:p>
        </w:tc>
      </w:tr>
      <w:tr w:rsidR="00AC6D34" w14:paraId="6C8B998A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EBF9EE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683FDAC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74B8325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596F589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588" w:type="pct"/>
            <w:vMerge/>
            <w:vAlign w:val="center"/>
            <w:hideMark/>
          </w:tcPr>
          <w:p w14:paraId="1FA5985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ED2A1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617EAF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4159A3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5BCA0E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1A546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120,122</w:t>
            </w:r>
          </w:p>
        </w:tc>
      </w:tr>
      <w:tr w:rsidR="00AC6D34" w14:paraId="5BE0FDF8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28E2A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2F437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DFFCE0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3.37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698EE20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6.38</w:t>
            </w:r>
          </w:p>
        </w:tc>
        <w:tc>
          <w:tcPr>
            <w:tcW w:w="588" w:type="pct"/>
            <w:vMerge/>
            <w:vAlign w:val="center"/>
            <w:hideMark/>
          </w:tcPr>
          <w:p w14:paraId="298286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0F607A6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  <w:hideMark/>
          </w:tcPr>
          <w:p w14:paraId="03458A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DE5077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OOK-1, M=1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765BBE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8A2E2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88</w:t>
            </w:r>
          </w:p>
        </w:tc>
      </w:tr>
      <w:tr w:rsidR="00AC6D34" w14:paraId="4A1008BC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17BEB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A0101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39857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466E000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5033C1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82455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14:paraId="54E6985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2D6F2E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1D5C94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3CC27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AC6D34" w14:paraId="62ED5721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42BF3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51EFD9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0F37D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4.73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6832881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8.65</w:t>
            </w:r>
          </w:p>
        </w:tc>
        <w:tc>
          <w:tcPr>
            <w:tcW w:w="588" w:type="pct"/>
            <w:vMerge/>
            <w:vAlign w:val="center"/>
            <w:hideMark/>
          </w:tcPr>
          <w:p w14:paraId="759B035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6DCE50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34BC4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CB731C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</w:t>
            </w:r>
          </w:p>
        </w:tc>
        <w:tc>
          <w:tcPr>
            <w:tcW w:w="594" w:type="pct"/>
            <w:vMerge/>
            <w:vAlign w:val="center"/>
            <w:hideMark/>
          </w:tcPr>
          <w:p w14:paraId="5AFDEE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AB814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332</w:t>
            </w:r>
          </w:p>
        </w:tc>
      </w:tr>
      <w:tr w:rsidR="00AC6D34" w14:paraId="4A36113A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63467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368040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86FDEC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6C26EC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C1FC29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88" w:type="pct"/>
            <w:vMerge/>
            <w:vAlign w:val="center"/>
            <w:hideMark/>
          </w:tcPr>
          <w:p w14:paraId="797A25C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E0913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D4669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M=12</w:t>
            </w:r>
          </w:p>
        </w:tc>
        <w:tc>
          <w:tcPr>
            <w:tcW w:w="594" w:type="pct"/>
            <w:vMerge/>
            <w:vAlign w:val="center"/>
            <w:hideMark/>
          </w:tcPr>
          <w:p w14:paraId="314C8C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0B63C5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335</w:t>
            </w:r>
          </w:p>
        </w:tc>
      </w:tr>
      <w:tr w:rsidR="00AC6D34" w14:paraId="6A319072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73FB15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18242B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D45916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0E9494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40AE35F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vMerge/>
            <w:vAlign w:val="center"/>
            <w:hideMark/>
          </w:tcPr>
          <w:p w14:paraId="765A001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5C2D37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E36626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1769E6D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4CA267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AC6D34" w14:paraId="7D837D04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A7F45A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F9EC74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9505C9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AFDE1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38B19C2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0BF773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C4DD2B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099D73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OOK-4, M=4</w:t>
            </w:r>
          </w:p>
        </w:tc>
        <w:tc>
          <w:tcPr>
            <w:tcW w:w="594" w:type="pct"/>
            <w:vMerge/>
            <w:vAlign w:val="center"/>
            <w:hideMark/>
          </w:tcPr>
          <w:p w14:paraId="58E1B11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554B3D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AC6D34" w14:paraId="3983A2F0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85FFA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522067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55FB2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1345BD4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588" w:type="pct"/>
            <w:vMerge/>
            <w:vAlign w:val="center"/>
            <w:hideMark/>
          </w:tcPr>
          <w:p w14:paraId="757B34F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2AAEDD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42727D4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D3C435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  <w:hideMark/>
          </w:tcPr>
          <w:p w14:paraId="4BF120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C71EC5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AC6D34" w14:paraId="1C504391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0A0E9DF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6DCFD3B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8FA076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AFA87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82E3E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1105EA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  <w:hideMark/>
          </w:tcPr>
          <w:p w14:paraId="5C0C214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864AC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29434DE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610C4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32</w:t>
            </w:r>
          </w:p>
        </w:tc>
      </w:tr>
    </w:tbl>
    <w:p w14:paraId="582173A3" w14:textId="7C400A58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06D4D54D" w14:textId="25480CD8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47CFDEAC" w14:textId="06F52D3B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1906AD2E" w14:textId="259E5FD9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2E958616" w14:textId="3897222B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945C51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4A61D8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3C7A3A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CDE0ED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3DEB36E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3A600A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272E99F" w14:textId="2E5E70D7" w:rsidR="00CD435E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lastRenderedPageBreak/>
        <w:t>Figure 7.1.4.3.1 - 2</w:t>
      </w:r>
      <w:r w:rsidR="00AC6D34" w:rsidRPr="00AC6D34">
        <w:rPr>
          <w:rFonts w:ascii="Times New Roman" w:hAnsi="Times New Roman" w:cs="Times New Roman" w:hint="eastAsia"/>
          <w:b/>
          <w:bCs/>
          <w:noProof/>
        </w:rPr>
        <w:drawing>
          <wp:inline distT="0" distB="0" distL="0" distR="0" wp14:anchorId="65A4438C" wp14:editId="045790E6">
            <wp:extent cx="8216900" cy="5365750"/>
            <wp:effectExtent l="0" t="0" r="0" b="6350"/>
            <wp:docPr id="172971246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0" cy="536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93707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0E40DF36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9BFE206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645EDAA8" w14:textId="77777777" w:rsidR="00AC6D34" w:rsidRDefault="00D865E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 w:hint="eastAsia"/>
          <w:b/>
          <w:bCs/>
        </w:rPr>
        <w:t>7.1.4.3.1 - 2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50"/>
        <w:gridCol w:w="1550"/>
        <w:gridCol w:w="953"/>
        <w:gridCol w:w="1675"/>
        <w:gridCol w:w="1676"/>
        <w:gridCol w:w="1659"/>
        <w:gridCol w:w="864"/>
        <w:gridCol w:w="1694"/>
        <w:gridCol w:w="1419"/>
      </w:tblGrid>
      <w:tr w:rsidR="00AC6D34" w14:paraId="1B4FF207" w14:textId="77777777" w:rsidTr="00AC6D34">
        <w:trPr>
          <w:trHeight w:val="280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14:paraId="25F74C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TDL-D, device 2b, RF-ED+device 2b, IF/ZIF</w:t>
            </w:r>
          </w:p>
        </w:tc>
      </w:tr>
      <w:tr w:rsidR="00AC6D34" w14:paraId="0020864D" w14:textId="77777777" w:rsidTr="00AC6D34">
        <w:trPr>
          <w:trHeight w:val="320"/>
        </w:trPr>
        <w:tc>
          <w:tcPr>
            <w:tcW w:w="5000" w:type="pct"/>
            <w:gridSpan w:val="10"/>
            <w:shd w:val="clear" w:color="auto" w:fill="auto"/>
            <w:hideMark/>
          </w:tcPr>
          <w:p w14:paraId="6504B1A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R2D LLS</w:t>
            </w:r>
          </w:p>
        </w:tc>
      </w:tr>
      <w:tr w:rsidR="00AC6D34" w14:paraId="40BE3231" w14:textId="77777777" w:rsidTr="00AC6D34">
        <w:trPr>
          <w:trHeight w:val="280"/>
        </w:trPr>
        <w:tc>
          <w:tcPr>
            <w:tcW w:w="436" w:type="pct"/>
            <w:shd w:val="clear" w:color="D9E1F2" w:fill="D9E1F2"/>
            <w:noWrap/>
            <w:vAlign w:val="center"/>
            <w:hideMark/>
          </w:tcPr>
          <w:p w14:paraId="7ACCECA5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info-R2D_BLER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229F6A6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544" w:type="pct"/>
            <w:shd w:val="clear" w:color="D9E1F2" w:fill="D9E1F2"/>
            <w:noWrap/>
            <w:vAlign w:val="center"/>
            <w:hideMark/>
          </w:tcPr>
          <w:p w14:paraId="58C0FDCD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MinCNR</w:t>
            </w:r>
          </w:p>
        </w:tc>
        <w:tc>
          <w:tcPr>
            <w:tcW w:w="335" w:type="pct"/>
            <w:shd w:val="clear" w:color="D9E1F2" w:fill="D9E1F2"/>
            <w:noWrap/>
            <w:vAlign w:val="center"/>
            <w:hideMark/>
          </w:tcPr>
          <w:p w14:paraId="7ED59742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MaxCNR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6318AD7E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TransBW[kHz]</w:t>
            </w:r>
          </w:p>
        </w:tc>
        <w:tc>
          <w:tcPr>
            <w:tcW w:w="588" w:type="pct"/>
            <w:shd w:val="clear" w:color="D9E1F2" w:fill="D9E1F2"/>
            <w:noWrap/>
            <w:vAlign w:val="center"/>
            <w:hideMark/>
          </w:tcPr>
          <w:p w14:paraId="44C4B7FB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MessageSize[b]</w:t>
            </w:r>
          </w:p>
        </w:tc>
        <w:tc>
          <w:tcPr>
            <w:tcW w:w="582" w:type="pct"/>
            <w:shd w:val="clear" w:color="D9E1F2" w:fill="D9E1F2"/>
            <w:noWrap/>
            <w:vAlign w:val="center"/>
            <w:hideMark/>
          </w:tcPr>
          <w:p w14:paraId="49D2DFA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DataRate[kbps]</w:t>
            </w:r>
          </w:p>
        </w:tc>
        <w:tc>
          <w:tcPr>
            <w:tcW w:w="291" w:type="pct"/>
            <w:shd w:val="clear" w:color="D9E1F2" w:fill="D9E1F2"/>
            <w:noWrap/>
            <w:vAlign w:val="center"/>
            <w:hideMark/>
          </w:tcPr>
          <w:p w14:paraId="39DB6189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594" w:type="pct"/>
            <w:shd w:val="clear" w:color="D9E1F2" w:fill="D9E1F2"/>
            <w:noWrap/>
            <w:vAlign w:val="center"/>
            <w:hideMark/>
          </w:tcPr>
          <w:p w14:paraId="3039AA60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info-device-type</w:t>
            </w:r>
          </w:p>
        </w:tc>
        <w:tc>
          <w:tcPr>
            <w:tcW w:w="499" w:type="pct"/>
            <w:shd w:val="clear" w:color="D9E1F2" w:fill="D9E1F2"/>
            <w:noWrap/>
            <w:vAlign w:val="center"/>
            <w:hideMark/>
          </w:tcPr>
          <w:p w14:paraId="2F49E40A" w14:textId="77777777" w:rsidR="00AC6D34" w:rsidRDefault="00AC6D34">
            <w:pPr>
              <w:jc w:val="center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</w:rPr>
              <w:t>Row Indices</w:t>
            </w:r>
          </w:p>
        </w:tc>
      </w:tr>
      <w:tr w:rsidR="00AC6D34" w14:paraId="13B8B17D" w14:textId="77777777" w:rsidTr="00AC6D34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5B98647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0053A4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544" w:type="pct"/>
            <w:shd w:val="clear" w:color="auto" w:fill="auto"/>
            <w:vAlign w:val="center"/>
            <w:hideMark/>
          </w:tcPr>
          <w:p w14:paraId="23ED63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65181DB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69396F8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5B77F9F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4BD38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A2D29B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14:paraId="01A6398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0FAE1E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AC6D34" w14:paraId="611767A0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F7DB63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4C34EF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3B9396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-1.6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03DC6F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588" w:type="pct"/>
            <w:vMerge/>
            <w:vAlign w:val="center"/>
            <w:hideMark/>
          </w:tcPr>
          <w:p w14:paraId="3AB317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03ABBD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E88C5A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0144D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75FC3D8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68D2266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414</w:t>
            </w:r>
          </w:p>
        </w:tc>
      </w:tr>
      <w:tr w:rsidR="00AC6D34" w14:paraId="7B656636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9EF3F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A6EF9F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1E78E49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1EE6E0A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1A45586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15D83A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B9020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532AFED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337EA5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CA1848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420</w:t>
            </w:r>
          </w:p>
        </w:tc>
      </w:tr>
      <w:tr w:rsidR="00AC6D34" w14:paraId="71B2187F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C0F108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8FA5FC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838AFC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61BB58E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588" w:type="pct"/>
            <w:vMerge/>
            <w:vAlign w:val="center"/>
            <w:hideMark/>
          </w:tcPr>
          <w:p w14:paraId="6B4D7A7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165F1E9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A24482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3CF1428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0E923BF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B1437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AC6D34" w14:paraId="4B8FEA23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862B0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D09D77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D9CC9A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2F0CD1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AF8680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6BCE1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96,400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727250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34.6,39.9</w:t>
            </w:r>
          </w:p>
        </w:tc>
        <w:tc>
          <w:tcPr>
            <w:tcW w:w="291" w:type="pct"/>
            <w:vMerge/>
            <w:vAlign w:val="center"/>
            <w:hideMark/>
          </w:tcPr>
          <w:p w14:paraId="03C4B98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2D0EB2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7F05F9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139,140</w:t>
            </w:r>
          </w:p>
        </w:tc>
      </w:tr>
      <w:tr w:rsidR="00AC6D34" w14:paraId="3F226C45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B16291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C33322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3187B2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D3977B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588" w:type="pct"/>
            <w:vMerge/>
            <w:vAlign w:val="center"/>
            <w:hideMark/>
          </w:tcPr>
          <w:p w14:paraId="60B2543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455865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00E9E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5BD3382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OOK4-M=1</w:t>
            </w:r>
          </w:p>
        </w:tc>
        <w:tc>
          <w:tcPr>
            <w:tcW w:w="594" w:type="pct"/>
            <w:vMerge/>
            <w:vAlign w:val="center"/>
            <w:hideMark/>
          </w:tcPr>
          <w:p w14:paraId="511D6C8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0D8903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21</w:t>
            </w:r>
          </w:p>
        </w:tc>
      </w:tr>
      <w:tr w:rsidR="00AC6D34" w14:paraId="42467375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6A073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47BC69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B7DBD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1D82E0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4D6B787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2EF891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0F088B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6.67</w:t>
            </w:r>
          </w:p>
        </w:tc>
        <w:tc>
          <w:tcPr>
            <w:tcW w:w="291" w:type="pct"/>
            <w:vMerge/>
            <w:vAlign w:val="center"/>
            <w:hideMark/>
          </w:tcPr>
          <w:p w14:paraId="76B8FD0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31D043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1DB84B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AC6D34" w14:paraId="4A45EE52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3C8229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4FE4324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0069C0D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41698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588" w:type="pct"/>
            <w:vMerge/>
            <w:vAlign w:val="center"/>
            <w:hideMark/>
          </w:tcPr>
          <w:p w14:paraId="21D4C05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9E3645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238DCAF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1B0C37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/>
            <w:vAlign w:val="center"/>
            <w:hideMark/>
          </w:tcPr>
          <w:p w14:paraId="4546B21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42B40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166,172</w:t>
            </w:r>
          </w:p>
        </w:tc>
      </w:tr>
      <w:tr w:rsidR="00AC6D34" w14:paraId="5680D7E5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7D49C5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27E028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2732ED8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67CE0AC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6809F3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F68741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153A8D4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024A4DB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7794EB9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71E752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174</w:t>
            </w:r>
          </w:p>
        </w:tc>
      </w:tr>
      <w:tr w:rsidR="00AC6D34" w14:paraId="25C6B6FF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27E742A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DF5186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6EB5D41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5095C0A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588" w:type="pct"/>
            <w:vMerge/>
            <w:vAlign w:val="center"/>
            <w:hideMark/>
          </w:tcPr>
          <w:p w14:paraId="1C0BD7B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0D5EC77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  <w:hideMark/>
          </w:tcPr>
          <w:p w14:paraId="081801F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1C104E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38A901E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46BB981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AC6D34" w14:paraId="124B61C3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3672C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815B40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3A74A0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3D0BDB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6A0A41D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268D79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  <w:hideMark/>
          </w:tcPr>
          <w:p w14:paraId="1C886D6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8D8B2C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6C501B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838B38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</w:t>
            </w:r>
          </w:p>
        </w:tc>
      </w:tr>
      <w:tr w:rsidR="00AC6D34" w14:paraId="497078FE" w14:textId="77777777" w:rsidTr="00AC6D34">
        <w:trPr>
          <w:trHeight w:val="280"/>
        </w:trPr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14:paraId="70F2400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188ED2E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3A3E1F6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-8.1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7C481F7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588" w:type="pct"/>
            <w:vMerge/>
            <w:vAlign w:val="center"/>
            <w:hideMark/>
          </w:tcPr>
          <w:p w14:paraId="75ECF38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14:paraId="1E4731E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C53074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084AC86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37F78F5B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F4371C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422</w:t>
            </w:r>
          </w:p>
        </w:tc>
      </w:tr>
      <w:tr w:rsidR="00AC6D34" w14:paraId="5555A838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7ADE8DB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46EFF029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DDD3BC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2B4ADD7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721F037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2AD4888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6877C8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1" w:type="pct"/>
            <w:vMerge/>
            <w:vAlign w:val="center"/>
            <w:hideMark/>
          </w:tcPr>
          <w:p w14:paraId="06C1828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48B8C74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73C12FDA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428</w:t>
            </w:r>
          </w:p>
        </w:tc>
      </w:tr>
      <w:tr w:rsidR="00AC6D34" w14:paraId="314B8BED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5223471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E6AC93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1B5517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340314F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588" w:type="pct"/>
            <w:vMerge/>
            <w:vAlign w:val="center"/>
            <w:hideMark/>
          </w:tcPr>
          <w:p w14:paraId="75479C7E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574B95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9AF14D8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CBF4B1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OOK-4 with M=6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71B0295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E2EB7B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AC6D34" w14:paraId="0BAC29FD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A43DA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82C589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850367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7846F66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567D8E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0BFA2B0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75296F3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291" w:type="pct"/>
            <w:vMerge/>
            <w:vAlign w:val="center"/>
            <w:hideMark/>
          </w:tcPr>
          <w:p w14:paraId="56759A1B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78A5CFA1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C1B3AD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137</w:t>
            </w:r>
          </w:p>
        </w:tc>
      </w:tr>
      <w:tr w:rsidR="00AC6D34" w14:paraId="79E330EB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66D37C0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A498CA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52A4DAE6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196E7E4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588" w:type="pct"/>
            <w:vMerge/>
            <w:vAlign w:val="center"/>
            <w:hideMark/>
          </w:tcPr>
          <w:p w14:paraId="3EF0142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1B42279D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53F666C9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2ED2021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ook-1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49A5FFDF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RF-ED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0055E29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165</w:t>
            </w:r>
          </w:p>
        </w:tc>
      </w:tr>
      <w:tr w:rsidR="00AC6D34" w14:paraId="53D8D5A9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1BD894B2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5ECD3320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12F30E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0A733B4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01B5B8DD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3381996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2" w:type="pct"/>
            <w:vMerge/>
            <w:vAlign w:val="center"/>
            <w:hideMark/>
          </w:tcPr>
          <w:p w14:paraId="0DE65BC6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595B83D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26DEE86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5086863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173</w:t>
            </w:r>
          </w:p>
        </w:tc>
      </w:tr>
      <w:tr w:rsidR="00AC6D34" w14:paraId="71074BC0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408985C4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76DD9414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14:paraId="2D86C857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335" w:type="pct"/>
            <w:vMerge w:val="restart"/>
            <w:shd w:val="clear" w:color="auto" w:fill="auto"/>
            <w:vAlign w:val="center"/>
            <w:hideMark/>
          </w:tcPr>
          <w:p w14:paraId="26C07BDC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22.6</w:t>
            </w:r>
          </w:p>
        </w:tc>
        <w:tc>
          <w:tcPr>
            <w:tcW w:w="588" w:type="pct"/>
            <w:vMerge/>
            <w:vAlign w:val="center"/>
            <w:hideMark/>
          </w:tcPr>
          <w:p w14:paraId="415C80F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14CD2A20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pct"/>
            <w:vMerge/>
            <w:vAlign w:val="center"/>
            <w:hideMark/>
          </w:tcPr>
          <w:p w14:paraId="1DD5DAA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30320805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14:paraId="0A6A6902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device 2b, IF/ZIF</w:t>
            </w: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2F4B2641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34</w:t>
            </w:r>
          </w:p>
        </w:tc>
      </w:tr>
      <w:tr w:rsidR="00AC6D34" w14:paraId="63C9C1DE" w14:textId="77777777" w:rsidTr="00AC6D34">
        <w:trPr>
          <w:trHeight w:val="280"/>
        </w:trPr>
        <w:tc>
          <w:tcPr>
            <w:tcW w:w="436" w:type="pct"/>
            <w:vMerge/>
            <w:vAlign w:val="center"/>
            <w:hideMark/>
          </w:tcPr>
          <w:p w14:paraId="3FF1F12C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3FBDF88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75F4412F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vMerge/>
            <w:vAlign w:val="center"/>
            <w:hideMark/>
          </w:tcPr>
          <w:p w14:paraId="3675A8B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14:paraId="5AD6BCC3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B1472D5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82" w:type="pct"/>
            <w:vMerge/>
            <w:vAlign w:val="center"/>
            <w:hideMark/>
          </w:tcPr>
          <w:p w14:paraId="5A864818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14:paraId="6C889E27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14:paraId="50282B6A" w14:textId="77777777" w:rsidR="00AC6D34" w:rsidRDefault="00AC6D34">
            <w:pPr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9" w:type="pct"/>
            <w:shd w:val="clear" w:color="auto" w:fill="auto"/>
            <w:vAlign w:val="center"/>
            <w:hideMark/>
          </w:tcPr>
          <w:p w14:paraId="3016550E" w14:textId="77777777" w:rsidR="00AC6D34" w:rsidRDefault="00AC6D34">
            <w:pPr>
              <w:jc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</w:rPr>
              <w:t>38</w:t>
            </w:r>
          </w:p>
        </w:tc>
      </w:tr>
    </w:tbl>
    <w:p w14:paraId="2090962C" w14:textId="73502315" w:rsidR="00EF6168" w:rsidRDefault="00EF6168">
      <w:pPr>
        <w:jc w:val="center"/>
        <w:rPr>
          <w:rFonts w:ascii="Times New Roman" w:hAnsi="Times New Roman" w:cs="Times New Roman"/>
          <w:b/>
          <w:bCs/>
        </w:rPr>
      </w:pPr>
    </w:p>
    <w:p w14:paraId="7BE5CDFF" w14:textId="6404A090" w:rsidR="000C0CC9" w:rsidRDefault="000C0CC9">
      <w:pPr>
        <w:jc w:val="center"/>
        <w:rPr>
          <w:rFonts w:ascii="Times New Roman" w:hAnsi="Times New Roman" w:cs="Times New Roman"/>
          <w:b/>
          <w:bCs/>
        </w:rPr>
      </w:pPr>
    </w:p>
    <w:p w14:paraId="27948F2C" w14:textId="25384CC4" w:rsidR="00914318" w:rsidRDefault="00914318">
      <w:pPr>
        <w:jc w:val="center"/>
        <w:rPr>
          <w:rFonts w:ascii="Times New Roman" w:hAnsi="Times New Roman" w:cs="Times New Roman"/>
          <w:b/>
          <w:bCs/>
        </w:rPr>
      </w:pPr>
    </w:p>
    <w:p w14:paraId="5B4ABE23" w14:textId="7420C0E2" w:rsidR="00D865E9" w:rsidRDefault="00D865E9">
      <w:pPr>
        <w:jc w:val="center"/>
        <w:rPr>
          <w:rFonts w:ascii="Times New Roman" w:hAnsi="Times New Roman" w:cs="Times New Roman"/>
          <w:b/>
          <w:bCs/>
        </w:rPr>
      </w:pPr>
    </w:p>
    <w:p w14:paraId="014EDDFE" w14:textId="71DA35B1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49A71CA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2B025802" w14:textId="77777777" w:rsidR="00CD435E" w:rsidRDefault="00CD435E">
      <w:pPr>
        <w:jc w:val="center"/>
        <w:rPr>
          <w:rFonts w:ascii="Times New Roman" w:hAnsi="Times New Roman" w:cs="Times New Roman"/>
          <w:b/>
          <w:bCs/>
        </w:rPr>
      </w:pPr>
    </w:p>
    <w:p w14:paraId="13F70BE9" w14:textId="77777777" w:rsidR="00CD435E" w:rsidRDefault="00CD435E">
      <w:pPr>
        <w:jc w:val="center"/>
        <w:rPr>
          <w:rFonts w:ascii="Times New Roman" w:hAnsi="Times New Roman" w:cs="Times New Roman"/>
          <w:b/>
          <w:bCs/>
          <w:lang w:val="en-GB"/>
        </w:rPr>
      </w:pPr>
    </w:p>
    <w:sectPr w:rsidR="00CD435E">
      <w:headerReference w:type="default" r:id="rId27"/>
      <w:footerReference w:type="default" r:id="rId2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CD931" w14:textId="77777777" w:rsidR="00D865E9" w:rsidRDefault="00D865E9">
      <w:r>
        <w:separator/>
      </w:r>
    </w:p>
  </w:endnote>
  <w:endnote w:type="continuationSeparator" w:id="0">
    <w:p w14:paraId="12F1E72B" w14:textId="77777777" w:rsidR="00D865E9" w:rsidRDefault="00D8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014B4" w14:textId="77777777" w:rsidR="00CD435E" w:rsidRDefault="00D865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6A8613" w14:textId="77777777" w:rsidR="00D865E9" w:rsidRDefault="00D865E9">
      <w:r>
        <w:separator/>
      </w:r>
    </w:p>
  </w:footnote>
  <w:footnote w:type="continuationSeparator" w:id="0">
    <w:p w14:paraId="3F344BBF" w14:textId="77777777" w:rsidR="00D865E9" w:rsidRDefault="00D86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A3D94" w14:textId="795472D2" w:rsidR="00CD435E" w:rsidRDefault="00D865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6D34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E927C3" w14:textId="77777777" w:rsidR="00CD435E" w:rsidRDefault="00D865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EA74B3E" w14:textId="1EAB77D8" w:rsidR="00CD435E" w:rsidRDefault="00D865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6D34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2FE567A" w14:textId="77777777" w:rsidR="00CD435E" w:rsidRDefault="00CD43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527067625">
    <w:abstractNumId w:val="3"/>
  </w:num>
  <w:num w:numId="2" w16cid:durableId="856382784">
    <w:abstractNumId w:val="5"/>
  </w:num>
  <w:num w:numId="3" w16cid:durableId="689572934">
    <w:abstractNumId w:val="8"/>
  </w:num>
  <w:num w:numId="4" w16cid:durableId="1846556338">
    <w:abstractNumId w:val="9"/>
  </w:num>
  <w:num w:numId="5" w16cid:durableId="1801919209">
    <w:abstractNumId w:val="6"/>
  </w:num>
  <w:num w:numId="6" w16cid:durableId="1172571120">
    <w:abstractNumId w:val="2"/>
  </w:num>
  <w:num w:numId="7" w16cid:durableId="331840076">
    <w:abstractNumId w:val="7"/>
  </w:num>
  <w:num w:numId="8" w16cid:durableId="1603301248">
    <w:abstractNumId w:val="4"/>
  </w:num>
  <w:num w:numId="9" w16cid:durableId="276453415">
    <w:abstractNumId w:val="1"/>
  </w:num>
  <w:num w:numId="10" w16cid:durableId="787159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870"/>
    <w:rsid w:val="00006EF9"/>
    <w:rsid w:val="00010B50"/>
    <w:rsid w:val="00017857"/>
    <w:rsid w:val="00017C67"/>
    <w:rsid w:val="0002293D"/>
    <w:rsid w:val="00022F02"/>
    <w:rsid w:val="000270B9"/>
    <w:rsid w:val="000316CD"/>
    <w:rsid w:val="00031F1A"/>
    <w:rsid w:val="00033397"/>
    <w:rsid w:val="0003447C"/>
    <w:rsid w:val="00040095"/>
    <w:rsid w:val="000500BE"/>
    <w:rsid w:val="00051834"/>
    <w:rsid w:val="00054A22"/>
    <w:rsid w:val="00062023"/>
    <w:rsid w:val="000655A6"/>
    <w:rsid w:val="00075A58"/>
    <w:rsid w:val="0007639B"/>
    <w:rsid w:val="0007719A"/>
    <w:rsid w:val="00077480"/>
    <w:rsid w:val="00080512"/>
    <w:rsid w:val="000818CF"/>
    <w:rsid w:val="00082656"/>
    <w:rsid w:val="0008367D"/>
    <w:rsid w:val="00095832"/>
    <w:rsid w:val="000A06AE"/>
    <w:rsid w:val="000A4A33"/>
    <w:rsid w:val="000A5750"/>
    <w:rsid w:val="000B1CBE"/>
    <w:rsid w:val="000B5817"/>
    <w:rsid w:val="000C0CC9"/>
    <w:rsid w:val="000C1C35"/>
    <w:rsid w:val="000C208B"/>
    <w:rsid w:val="000C2279"/>
    <w:rsid w:val="000C47C3"/>
    <w:rsid w:val="000C5D12"/>
    <w:rsid w:val="000C5FFA"/>
    <w:rsid w:val="000D58AB"/>
    <w:rsid w:val="001018B2"/>
    <w:rsid w:val="00105A7E"/>
    <w:rsid w:val="00133525"/>
    <w:rsid w:val="001358F7"/>
    <w:rsid w:val="00142946"/>
    <w:rsid w:val="0014372B"/>
    <w:rsid w:val="0014387C"/>
    <w:rsid w:val="00146F90"/>
    <w:rsid w:val="00150982"/>
    <w:rsid w:val="001642E1"/>
    <w:rsid w:val="00170A5E"/>
    <w:rsid w:val="00172F29"/>
    <w:rsid w:val="00173E3B"/>
    <w:rsid w:val="00174E78"/>
    <w:rsid w:val="0018316F"/>
    <w:rsid w:val="001843F3"/>
    <w:rsid w:val="001925EE"/>
    <w:rsid w:val="001938A9"/>
    <w:rsid w:val="00196C6D"/>
    <w:rsid w:val="001A0A65"/>
    <w:rsid w:val="001A1783"/>
    <w:rsid w:val="001A4C42"/>
    <w:rsid w:val="001A7420"/>
    <w:rsid w:val="001B20B3"/>
    <w:rsid w:val="001B6637"/>
    <w:rsid w:val="001C21C3"/>
    <w:rsid w:val="001D02C2"/>
    <w:rsid w:val="001D0F9F"/>
    <w:rsid w:val="001D5D13"/>
    <w:rsid w:val="001F0C1D"/>
    <w:rsid w:val="001F0D69"/>
    <w:rsid w:val="001F1132"/>
    <w:rsid w:val="001F168B"/>
    <w:rsid w:val="001F1C95"/>
    <w:rsid w:val="001F4570"/>
    <w:rsid w:val="001F71A7"/>
    <w:rsid w:val="00200C6E"/>
    <w:rsid w:val="00207574"/>
    <w:rsid w:val="00214E1F"/>
    <w:rsid w:val="00214E36"/>
    <w:rsid w:val="00226500"/>
    <w:rsid w:val="00226E82"/>
    <w:rsid w:val="00231E15"/>
    <w:rsid w:val="002347A2"/>
    <w:rsid w:val="00240D6C"/>
    <w:rsid w:val="00241183"/>
    <w:rsid w:val="00242B5D"/>
    <w:rsid w:val="00247D3A"/>
    <w:rsid w:val="002568F6"/>
    <w:rsid w:val="002662EE"/>
    <w:rsid w:val="002675F0"/>
    <w:rsid w:val="00270716"/>
    <w:rsid w:val="002714EB"/>
    <w:rsid w:val="00272BD5"/>
    <w:rsid w:val="002749F2"/>
    <w:rsid w:val="002760EE"/>
    <w:rsid w:val="002852DA"/>
    <w:rsid w:val="0029231E"/>
    <w:rsid w:val="00296FE8"/>
    <w:rsid w:val="002978E1"/>
    <w:rsid w:val="00297E39"/>
    <w:rsid w:val="002A4018"/>
    <w:rsid w:val="002B5817"/>
    <w:rsid w:val="002B6339"/>
    <w:rsid w:val="002E00EE"/>
    <w:rsid w:val="00300250"/>
    <w:rsid w:val="00304AD2"/>
    <w:rsid w:val="00305512"/>
    <w:rsid w:val="0030638D"/>
    <w:rsid w:val="00310DFC"/>
    <w:rsid w:val="0031339A"/>
    <w:rsid w:val="00315B85"/>
    <w:rsid w:val="003172DC"/>
    <w:rsid w:val="003331C4"/>
    <w:rsid w:val="00340A9F"/>
    <w:rsid w:val="00342AEE"/>
    <w:rsid w:val="00346E05"/>
    <w:rsid w:val="00347E87"/>
    <w:rsid w:val="003535FF"/>
    <w:rsid w:val="00353C13"/>
    <w:rsid w:val="0035462D"/>
    <w:rsid w:val="00356555"/>
    <w:rsid w:val="00363C6D"/>
    <w:rsid w:val="00372977"/>
    <w:rsid w:val="0037654D"/>
    <w:rsid w:val="003765B8"/>
    <w:rsid w:val="0038003B"/>
    <w:rsid w:val="0038609A"/>
    <w:rsid w:val="0038610A"/>
    <w:rsid w:val="0039727D"/>
    <w:rsid w:val="00397344"/>
    <w:rsid w:val="003A110C"/>
    <w:rsid w:val="003A1C06"/>
    <w:rsid w:val="003A76A6"/>
    <w:rsid w:val="003B4C8C"/>
    <w:rsid w:val="003B4E6C"/>
    <w:rsid w:val="003B79B5"/>
    <w:rsid w:val="003C3971"/>
    <w:rsid w:val="003D3B4E"/>
    <w:rsid w:val="003D6799"/>
    <w:rsid w:val="003E01D1"/>
    <w:rsid w:val="003F05B1"/>
    <w:rsid w:val="003F08D1"/>
    <w:rsid w:val="003F5581"/>
    <w:rsid w:val="00423334"/>
    <w:rsid w:val="004252BF"/>
    <w:rsid w:val="004345EC"/>
    <w:rsid w:val="00434E6A"/>
    <w:rsid w:val="0044155B"/>
    <w:rsid w:val="004473B6"/>
    <w:rsid w:val="004531D7"/>
    <w:rsid w:val="00456513"/>
    <w:rsid w:val="0046475E"/>
    <w:rsid w:val="00465515"/>
    <w:rsid w:val="00472220"/>
    <w:rsid w:val="00487D31"/>
    <w:rsid w:val="0049041C"/>
    <w:rsid w:val="00492ECA"/>
    <w:rsid w:val="0049751D"/>
    <w:rsid w:val="004A2CFA"/>
    <w:rsid w:val="004C30AC"/>
    <w:rsid w:val="004D3578"/>
    <w:rsid w:val="004E1E5F"/>
    <w:rsid w:val="004E207D"/>
    <w:rsid w:val="004E213A"/>
    <w:rsid w:val="004F0988"/>
    <w:rsid w:val="004F0E6B"/>
    <w:rsid w:val="004F3340"/>
    <w:rsid w:val="00507411"/>
    <w:rsid w:val="00512B6E"/>
    <w:rsid w:val="00524238"/>
    <w:rsid w:val="0053388B"/>
    <w:rsid w:val="00535773"/>
    <w:rsid w:val="005379AD"/>
    <w:rsid w:val="00543E6C"/>
    <w:rsid w:val="00550162"/>
    <w:rsid w:val="00551ECB"/>
    <w:rsid w:val="00565087"/>
    <w:rsid w:val="005827DF"/>
    <w:rsid w:val="005844D4"/>
    <w:rsid w:val="005845EF"/>
    <w:rsid w:val="00587F7D"/>
    <w:rsid w:val="0059047D"/>
    <w:rsid w:val="00597B11"/>
    <w:rsid w:val="005A0205"/>
    <w:rsid w:val="005A2A18"/>
    <w:rsid w:val="005A5919"/>
    <w:rsid w:val="005B4175"/>
    <w:rsid w:val="005C0B76"/>
    <w:rsid w:val="005C0BCB"/>
    <w:rsid w:val="005C63DA"/>
    <w:rsid w:val="005D2E01"/>
    <w:rsid w:val="005D7526"/>
    <w:rsid w:val="005E3D68"/>
    <w:rsid w:val="005E4BB2"/>
    <w:rsid w:val="005E5172"/>
    <w:rsid w:val="005F2779"/>
    <w:rsid w:val="005F788A"/>
    <w:rsid w:val="006005EB"/>
    <w:rsid w:val="00601F1B"/>
    <w:rsid w:val="00602AEA"/>
    <w:rsid w:val="0060325E"/>
    <w:rsid w:val="00607C48"/>
    <w:rsid w:val="00614FDF"/>
    <w:rsid w:val="0061751E"/>
    <w:rsid w:val="006338A0"/>
    <w:rsid w:val="0063543D"/>
    <w:rsid w:val="00637DFE"/>
    <w:rsid w:val="00647114"/>
    <w:rsid w:val="006508DC"/>
    <w:rsid w:val="006676B0"/>
    <w:rsid w:val="00670CF4"/>
    <w:rsid w:val="00670D97"/>
    <w:rsid w:val="00671C12"/>
    <w:rsid w:val="00677A32"/>
    <w:rsid w:val="006833B4"/>
    <w:rsid w:val="006912E9"/>
    <w:rsid w:val="006934A4"/>
    <w:rsid w:val="0069566A"/>
    <w:rsid w:val="006A2CC1"/>
    <w:rsid w:val="006A323F"/>
    <w:rsid w:val="006B0631"/>
    <w:rsid w:val="006B30D0"/>
    <w:rsid w:val="006B3535"/>
    <w:rsid w:val="006B499C"/>
    <w:rsid w:val="006B4A23"/>
    <w:rsid w:val="006C3D95"/>
    <w:rsid w:val="006C50FC"/>
    <w:rsid w:val="006D7A23"/>
    <w:rsid w:val="006E5C86"/>
    <w:rsid w:val="006E770F"/>
    <w:rsid w:val="007000D6"/>
    <w:rsid w:val="00701116"/>
    <w:rsid w:val="00704CC0"/>
    <w:rsid w:val="0071174C"/>
    <w:rsid w:val="007121D7"/>
    <w:rsid w:val="00713C44"/>
    <w:rsid w:val="007151D6"/>
    <w:rsid w:val="0071551D"/>
    <w:rsid w:val="007210BA"/>
    <w:rsid w:val="00722940"/>
    <w:rsid w:val="007250F3"/>
    <w:rsid w:val="0072570A"/>
    <w:rsid w:val="00730A81"/>
    <w:rsid w:val="00733A5E"/>
    <w:rsid w:val="00733FCB"/>
    <w:rsid w:val="00734A5B"/>
    <w:rsid w:val="0074026F"/>
    <w:rsid w:val="007429F6"/>
    <w:rsid w:val="00744E76"/>
    <w:rsid w:val="007462CD"/>
    <w:rsid w:val="007544FE"/>
    <w:rsid w:val="00765904"/>
    <w:rsid w:val="00765EA3"/>
    <w:rsid w:val="00774DA4"/>
    <w:rsid w:val="00781F0F"/>
    <w:rsid w:val="00785A0E"/>
    <w:rsid w:val="007A1C1A"/>
    <w:rsid w:val="007A569A"/>
    <w:rsid w:val="007B10C0"/>
    <w:rsid w:val="007B600E"/>
    <w:rsid w:val="007C4173"/>
    <w:rsid w:val="007D6E94"/>
    <w:rsid w:val="007E323E"/>
    <w:rsid w:val="007F0F4A"/>
    <w:rsid w:val="0080145C"/>
    <w:rsid w:val="008028A4"/>
    <w:rsid w:val="00820A7F"/>
    <w:rsid w:val="00820B95"/>
    <w:rsid w:val="00821E87"/>
    <w:rsid w:val="00830747"/>
    <w:rsid w:val="00830904"/>
    <w:rsid w:val="008329F4"/>
    <w:rsid w:val="00836401"/>
    <w:rsid w:val="00843701"/>
    <w:rsid w:val="0084447D"/>
    <w:rsid w:val="00851EF0"/>
    <w:rsid w:val="008572F1"/>
    <w:rsid w:val="0087035A"/>
    <w:rsid w:val="008768CA"/>
    <w:rsid w:val="00880E15"/>
    <w:rsid w:val="00886A4D"/>
    <w:rsid w:val="008967D7"/>
    <w:rsid w:val="008A3287"/>
    <w:rsid w:val="008A3BD9"/>
    <w:rsid w:val="008C384C"/>
    <w:rsid w:val="008C7487"/>
    <w:rsid w:val="008C7B64"/>
    <w:rsid w:val="008D0D35"/>
    <w:rsid w:val="008D15B3"/>
    <w:rsid w:val="008D64F1"/>
    <w:rsid w:val="008E1743"/>
    <w:rsid w:val="008E2740"/>
    <w:rsid w:val="008E2D68"/>
    <w:rsid w:val="008E60D6"/>
    <w:rsid w:val="008E6756"/>
    <w:rsid w:val="008F6B7C"/>
    <w:rsid w:val="00900CA2"/>
    <w:rsid w:val="0090271F"/>
    <w:rsid w:val="00902E23"/>
    <w:rsid w:val="00906B5D"/>
    <w:rsid w:val="00906CCF"/>
    <w:rsid w:val="009114D7"/>
    <w:rsid w:val="0091348E"/>
    <w:rsid w:val="0091353B"/>
    <w:rsid w:val="00914318"/>
    <w:rsid w:val="00917CCB"/>
    <w:rsid w:val="00923CE0"/>
    <w:rsid w:val="009329E6"/>
    <w:rsid w:val="00933FB0"/>
    <w:rsid w:val="00935963"/>
    <w:rsid w:val="00936A17"/>
    <w:rsid w:val="00937F44"/>
    <w:rsid w:val="009419E1"/>
    <w:rsid w:val="00942A74"/>
    <w:rsid w:val="00942EC2"/>
    <w:rsid w:val="00950079"/>
    <w:rsid w:val="0095258D"/>
    <w:rsid w:val="009541D3"/>
    <w:rsid w:val="009569DB"/>
    <w:rsid w:val="00964AB3"/>
    <w:rsid w:val="00965FF3"/>
    <w:rsid w:val="009678E2"/>
    <w:rsid w:val="00975DAE"/>
    <w:rsid w:val="009763ED"/>
    <w:rsid w:val="0098138E"/>
    <w:rsid w:val="009820A1"/>
    <w:rsid w:val="009B3378"/>
    <w:rsid w:val="009B3979"/>
    <w:rsid w:val="009B3D27"/>
    <w:rsid w:val="009B539B"/>
    <w:rsid w:val="009B7844"/>
    <w:rsid w:val="009C7F91"/>
    <w:rsid w:val="009D3323"/>
    <w:rsid w:val="009E2532"/>
    <w:rsid w:val="009F37B7"/>
    <w:rsid w:val="009F79CA"/>
    <w:rsid w:val="00A0209D"/>
    <w:rsid w:val="00A03CB6"/>
    <w:rsid w:val="00A10F02"/>
    <w:rsid w:val="00A15FE0"/>
    <w:rsid w:val="00A164B4"/>
    <w:rsid w:val="00A17B11"/>
    <w:rsid w:val="00A2162F"/>
    <w:rsid w:val="00A26956"/>
    <w:rsid w:val="00A27486"/>
    <w:rsid w:val="00A27CCC"/>
    <w:rsid w:val="00A31077"/>
    <w:rsid w:val="00A34385"/>
    <w:rsid w:val="00A53724"/>
    <w:rsid w:val="00A56066"/>
    <w:rsid w:val="00A62994"/>
    <w:rsid w:val="00A7289C"/>
    <w:rsid w:val="00A73129"/>
    <w:rsid w:val="00A77591"/>
    <w:rsid w:val="00A804DD"/>
    <w:rsid w:val="00A82346"/>
    <w:rsid w:val="00A825F0"/>
    <w:rsid w:val="00A92BA1"/>
    <w:rsid w:val="00A93B44"/>
    <w:rsid w:val="00A957F3"/>
    <w:rsid w:val="00A95A32"/>
    <w:rsid w:val="00AA2944"/>
    <w:rsid w:val="00AB3AA4"/>
    <w:rsid w:val="00AB4006"/>
    <w:rsid w:val="00AB4A5D"/>
    <w:rsid w:val="00AB547B"/>
    <w:rsid w:val="00AC6BC6"/>
    <w:rsid w:val="00AC6D34"/>
    <w:rsid w:val="00AD0D9C"/>
    <w:rsid w:val="00AD45A1"/>
    <w:rsid w:val="00AD6D26"/>
    <w:rsid w:val="00AE6164"/>
    <w:rsid w:val="00AE65E2"/>
    <w:rsid w:val="00AF1460"/>
    <w:rsid w:val="00B06D28"/>
    <w:rsid w:val="00B11544"/>
    <w:rsid w:val="00B15449"/>
    <w:rsid w:val="00B2134B"/>
    <w:rsid w:val="00B343F5"/>
    <w:rsid w:val="00B417B8"/>
    <w:rsid w:val="00B420F9"/>
    <w:rsid w:val="00B4512E"/>
    <w:rsid w:val="00B60D44"/>
    <w:rsid w:val="00B744FC"/>
    <w:rsid w:val="00B858F9"/>
    <w:rsid w:val="00B906CA"/>
    <w:rsid w:val="00B93086"/>
    <w:rsid w:val="00BA0789"/>
    <w:rsid w:val="00BA19ED"/>
    <w:rsid w:val="00BA4B8D"/>
    <w:rsid w:val="00BA7FE4"/>
    <w:rsid w:val="00BB5B30"/>
    <w:rsid w:val="00BC0858"/>
    <w:rsid w:val="00BC0F7D"/>
    <w:rsid w:val="00BC1C4B"/>
    <w:rsid w:val="00BC2251"/>
    <w:rsid w:val="00BD6865"/>
    <w:rsid w:val="00BD7D31"/>
    <w:rsid w:val="00BE3255"/>
    <w:rsid w:val="00BE537B"/>
    <w:rsid w:val="00BF128E"/>
    <w:rsid w:val="00BF399C"/>
    <w:rsid w:val="00BF4B42"/>
    <w:rsid w:val="00C03DC4"/>
    <w:rsid w:val="00C074DD"/>
    <w:rsid w:val="00C07E08"/>
    <w:rsid w:val="00C1496A"/>
    <w:rsid w:val="00C25418"/>
    <w:rsid w:val="00C26175"/>
    <w:rsid w:val="00C33079"/>
    <w:rsid w:val="00C37555"/>
    <w:rsid w:val="00C409BC"/>
    <w:rsid w:val="00C40F83"/>
    <w:rsid w:val="00C45231"/>
    <w:rsid w:val="00C4662D"/>
    <w:rsid w:val="00C469A6"/>
    <w:rsid w:val="00C54268"/>
    <w:rsid w:val="00C551FF"/>
    <w:rsid w:val="00C563DD"/>
    <w:rsid w:val="00C61CB9"/>
    <w:rsid w:val="00C64917"/>
    <w:rsid w:val="00C6688B"/>
    <w:rsid w:val="00C72833"/>
    <w:rsid w:val="00C80F1D"/>
    <w:rsid w:val="00C82873"/>
    <w:rsid w:val="00C85A19"/>
    <w:rsid w:val="00C87266"/>
    <w:rsid w:val="00C9039E"/>
    <w:rsid w:val="00C91962"/>
    <w:rsid w:val="00C9278B"/>
    <w:rsid w:val="00C93F40"/>
    <w:rsid w:val="00C93FAD"/>
    <w:rsid w:val="00CA3D0C"/>
    <w:rsid w:val="00CD435E"/>
    <w:rsid w:val="00CD4978"/>
    <w:rsid w:val="00CD501C"/>
    <w:rsid w:val="00CD7942"/>
    <w:rsid w:val="00CE186E"/>
    <w:rsid w:val="00CE6308"/>
    <w:rsid w:val="00CF155C"/>
    <w:rsid w:val="00CF66BE"/>
    <w:rsid w:val="00D02EA1"/>
    <w:rsid w:val="00D102E6"/>
    <w:rsid w:val="00D10D87"/>
    <w:rsid w:val="00D14223"/>
    <w:rsid w:val="00D143A6"/>
    <w:rsid w:val="00D1608F"/>
    <w:rsid w:val="00D175E3"/>
    <w:rsid w:val="00D22EB3"/>
    <w:rsid w:val="00D35956"/>
    <w:rsid w:val="00D41D6E"/>
    <w:rsid w:val="00D44363"/>
    <w:rsid w:val="00D56B9E"/>
    <w:rsid w:val="00D57972"/>
    <w:rsid w:val="00D60F7C"/>
    <w:rsid w:val="00D675A9"/>
    <w:rsid w:val="00D738D6"/>
    <w:rsid w:val="00D74243"/>
    <w:rsid w:val="00D755EB"/>
    <w:rsid w:val="00D76048"/>
    <w:rsid w:val="00D77366"/>
    <w:rsid w:val="00D8298E"/>
    <w:rsid w:val="00D82E6F"/>
    <w:rsid w:val="00D834E3"/>
    <w:rsid w:val="00D85A71"/>
    <w:rsid w:val="00D865E9"/>
    <w:rsid w:val="00D87E00"/>
    <w:rsid w:val="00D9134D"/>
    <w:rsid w:val="00D95DB0"/>
    <w:rsid w:val="00DA7A03"/>
    <w:rsid w:val="00DB1818"/>
    <w:rsid w:val="00DB2BF8"/>
    <w:rsid w:val="00DB3C22"/>
    <w:rsid w:val="00DB62AD"/>
    <w:rsid w:val="00DB6625"/>
    <w:rsid w:val="00DC2A71"/>
    <w:rsid w:val="00DC309B"/>
    <w:rsid w:val="00DC4DA2"/>
    <w:rsid w:val="00DC598C"/>
    <w:rsid w:val="00DD4C17"/>
    <w:rsid w:val="00DD74A5"/>
    <w:rsid w:val="00DE13A5"/>
    <w:rsid w:val="00DF2B1F"/>
    <w:rsid w:val="00DF4B79"/>
    <w:rsid w:val="00DF62CD"/>
    <w:rsid w:val="00E029BE"/>
    <w:rsid w:val="00E02AF1"/>
    <w:rsid w:val="00E16509"/>
    <w:rsid w:val="00E23457"/>
    <w:rsid w:val="00E31034"/>
    <w:rsid w:val="00E31385"/>
    <w:rsid w:val="00E44582"/>
    <w:rsid w:val="00E44FFC"/>
    <w:rsid w:val="00E54372"/>
    <w:rsid w:val="00E57F78"/>
    <w:rsid w:val="00E64F3B"/>
    <w:rsid w:val="00E75EB3"/>
    <w:rsid w:val="00E77645"/>
    <w:rsid w:val="00E87902"/>
    <w:rsid w:val="00E96F10"/>
    <w:rsid w:val="00EA15B0"/>
    <w:rsid w:val="00EA2594"/>
    <w:rsid w:val="00EA56F7"/>
    <w:rsid w:val="00EA5EA7"/>
    <w:rsid w:val="00EA66BD"/>
    <w:rsid w:val="00EA66D3"/>
    <w:rsid w:val="00EA68DB"/>
    <w:rsid w:val="00EB344E"/>
    <w:rsid w:val="00EB3DEF"/>
    <w:rsid w:val="00EB50C1"/>
    <w:rsid w:val="00EC06A1"/>
    <w:rsid w:val="00EC4A25"/>
    <w:rsid w:val="00ED185F"/>
    <w:rsid w:val="00ED4FF3"/>
    <w:rsid w:val="00ED51CE"/>
    <w:rsid w:val="00ED72EE"/>
    <w:rsid w:val="00EE2591"/>
    <w:rsid w:val="00EF608C"/>
    <w:rsid w:val="00EF6168"/>
    <w:rsid w:val="00F025A2"/>
    <w:rsid w:val="00F02794"/>
    <w:rsid w:val="00F04130"/>
    <w:rsid w:val="00F04712"/>
    <w:rsid w:val="00F13360"/>
    <w:rsid w:val="00F1749F"/>
    <w:rsid w:val="00F22EC7"/>
    <w:rsid w:val="00F26FE7"/>
    <w:rsid w:val="00F27B8F"/>
    <w:rsid w:val="00F31323"/>
    <w:rsid w:val="00F31901"/>
    <w:rsid w:val="00F325C8"/>
    <w:rsid w:val="00F34834"/>
    <w:rsid w:val="00F52394"/>
    <w:rsid w:val="00F653B8"/>
    <w:rsid w:val="00F655FE"/>
    <w:rsid w:val="00F72DCE"/>
    <w:rsid w:val="00F73CD8"/>
    <w:rsid w:val="00F767C9"/>
    <w:rsid w:val="00F84720"/>
    <w:rsid w:val="00F851F2"/>
    <w:rsid w:val="00F867BE"/>
    <w:rsid w:val="00F86F59"/>
    <w:rsid w:val="00F9008D"/>
    <w:rsid w:val="00F937A1"/>
    <w:rsid w:val="00FA1266"/>
    <w:rsid w:val="00FA219B"/>
    <w:rsid w:val="00FA6EF6"/>
    <w:rsid w:val="00FB2680"/>
    <w:rsid w:val="00FB4D73"/>
    <w:rsid w:val="00FC069C"/>
    <w:rsid w:val="00FC1192"/>
    <w:rsid w:val="00FC51D2"/>
    <w:rsid w:val="00FC67C2"/>
    <w:rsid w:val="00FD0F34"/>
    <w:rsid w:val="00FD56D4"/>
    <w:rsid w:val="00FE1271"/>
    <w:rsid w:val="0F904B30"/>
    <w:rsid w:val="18487564"/>
    <w:rsid w:val="368A7524"/>
    <w:rsid w:val="3DA3192E"/>
    <w:rsid w:val="476F252F"/>
    <w:rsid w:val="6709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759801"/>
  <w14:defaultImageDpi w14:val="32767"/>
  <w15:docId w15:val="{1D884DFA-73DA-42C5-8AD2-C77B61DB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Keyboard" w:semiHidden="1" w:unhideWhenUsed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宋体" w:hAnsi="宋体" w:cs="宋体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spacing w:after="180"/>
      <w:ind w:left="849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ableofAuthorities">
    <w:name w:val="table of authorities"/>
    <w:basedOn w:val="Normal"/>
    <w:next w:val="Normal"/>
    <w:qFormat/>
    <w:pPr>
      <w:ind w:left="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4">
    <w:name w:val="List Bullet 4"/>
    <w:basedOn w:val="Normal"/>
    <w:qFormat/>
    <w:pPr>
      <w:numPr>
        <w:numId w:val="2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qFormat/>
    <w:pPr>
      <w:ind w:left="16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">
    <w:name w:val="List Number"/>
    <w:basedOn w:val="Normal"/>
    <w:qFormat/>
    <w:pPr>
      <w:numPr>
        <w:numId w:val="3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NormalIndent">
    <w:name w:val="Normal Indent"/>
    <w:basedOn w:val="Normal"/>
    <w:qFormat/>
    <w:pPr>
      <w:spacing w:after="180"/>
      <w:ind w:left="7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rFonts w:ascii="Times New Roman" w:eastAsiaTheme="minorEastAsia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styleId="Index5">
    <w:name w:val="index 5"/>
    <w:basedOn w:val="Normal"/>
    <w:next w:val="Normal"/>
    <w:qFormat/>
    <w:pPr>
      <w:ind w:left="10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">
    <w:name w:val="List Bullet"/>
    <w:basedOn w:val="Normal"/>
    <w:qFormat/>
    <w:pPr>
      <w:numPr>
        <w:numId w:val="4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egoe UI" w:eastAsiaTheme="minorEastAsia" w:hAnsi="Segoe UI" w:cs="Segoe UI"/>
      <w:sz w:val="16"/>
      <w:szCs w:val="16"/>
      <w:lang w:val="en-GB" w:eastAsia="en-US"/>
    </w:rPr>
  </w:style>
  <w:style w:type="paragraph" w:styleId="TOAHeading">
    <w:name w:val="toa heading"/>
    <w:basedOn w:val="Normal"/>
    <w:next w:val="Normal"/>
    <w:qFormat/>
    <w:pPr>
      <w:spacing w:before="120" w:after="180"/>
    </w:pPr>
    <w:rPr>
      <w:rFonts w:asciiTheme="majorHAnsi" w:eastAsiaTheme="majorEastAsia" w:hAnsiTheme="majorHAnsi" w:cstheme="majorBidi"/>
      <w:b/>
      <w:bCs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qFormat/>
    <w:pPr>
      <w:ind w:left="1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qFormat/>
    <w:pPr>
      <w:spacing w:after="120"/>
    </w:pPr>
    <w:rPr>
      <w:rFonts w:ascii="Times New Roman" w:eastAsiaTheme="minorEastAsia" w:hAnsi="Times New Roman" w:cs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pPr>
      <w:ind w:left="4252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Normal"/>
    <w:qFormat/>
    <w:pPr>
      <w:numPr>
        <w:numId w:val="5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3">
    <w:name w:val="List Number 3"/>
    <w:basedOn w:val="Normal"/>
    <w:qFormat/>
    <w:pPr>
      <w:numPr>
        <w:numId w:val="6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qFormat/>
    <w:pPr>
      <w:spacing w:after="180"/>
      <w:ind w:left="566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after="18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 w:val="20"/>
      <w:szCs w:val="20"/>
      <w:lang w:val="en-GB" w:eastAsia="en-US"/>
    </w:rPr>
  </w:style>
  <w:style w:type="paragraph" w:styleId="ListBullet2">
    <w:name w:val="List Bullet 2"/>
    <w:basedOn w:val="Normal"/>
    <w:qFormat/>
    <w:pPr>
      <w:numPr>
        <w:numId w:val="7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HTMLAddress">
    <w:name w:val="HTML Address"/>
    <w:basedOn w:val="Normal"/>
    <w:link w:val="HTMLAddressChar"/>
    <w:qFormat/>
    <w:rPr>
      <w:rFonts w:ascii="Times New Roman" w:eastAsiaTheme="minorEastAsia" w:hAnsi="Times New Roman" w:cs="Times New Roman"/>
      <w:i/>
      <w:iCs/>
      <w:sz w:val="20"/>
      <w:szCs w:val="20"/>
      <w:lang w:val="en-GB" w:eastAsia="en-US"/>
    </w:rPr>
  </w:style>
  <w:style w:type="paragraph" w:styleId="Index4">
    <w:name w:val="index 4"/>
    <w:basedOn w:val="Normal"/>
    <w:next w:val="Normal"/>
    <w:qFormat/>
    <w:pPr>
      <w:ind w:left="8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qFormat/>
    <w:rPr>
      <w:rFonts w:ascii="Consolas" w:eastAsiaTheme="minorEastAsia" w:hAnsi="Consolas" w:cs="Times New Roman"/>
      <w:sz w:val="21"/>
      <w:szCs w:val="21"/>
      <w:lang w:val="en-GB" w:eastAsia="en-US"/>
    </w:rPr>
  </w:style>
  <w:style w:type="paragraph" w:styleId="ListBullet5">
    <w:name w:val="List Bullet 5"/>
    <w:basedOn w:val="Normal"/>
    <w:qFormat/>
    <w:pPr>
      <w:numPr>
        <w:numId w:val="8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Number4">
    <w:name w:val="List Number 4"/>
    <w:basedOn w:val="Normal"/>
    <w:qFormat/>
    <w:pPr>
      <w:numPr>
        <w:numId w:val="9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qFormat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5">
    <w:name w:val="List Continue 5"/>
    <w:basedOn w:val="Normal"/>
    <w:qFormat/>
    <w:pPr>
      <w:spacing w:after="120"/>
      <w:ind w:left="1415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eastAsiaTheme="minorEastAsia" w:hAnsi="Segoe UI" w:cs="Segoe UI"/>
      <w:sz w:val="18"/>
      <w:szCs w:val="18"/>
      <w:lang w:val="en-GB" w:eastAsia="en-US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qFormat/>
    <w:pPr>
      <w:ind w:left="4252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4">
    <w:name w:val="List Continue 4"/>
    <w:basedOn w:val="Normal"/>
    <w:qFormat/>
    <w:pPr>
      <w:spacing w:after="120"/>
      <w:ind w:left="1132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Heading">
    <w:name w:val="index heading"/>
    <w:basedOn w:val="Normal"/>
    <w:next w:val="Index1"/>
    <w:qFormat/>
    <w:pPr>
      <w:spacing w:after="180"/>
    </w:pPr>
    <w:rPr>
      <w:rFonts w:asciiTheme="majorHAnsi" w:eastAsiaTheme="majorEastAsia" w:hAnsiTheme="majorHAnsi" w:cstheme="majorBidi"/>
      <w:b/>
      <w:bCs/>
      <w:sz w:val="20"/>
      <w:szCs w:val="20"/>
      <w:lang w:val="en-GB" w:eastAsia="en-US"/>
    </w:rPr>
  </w:style>
  <w:style w:type="paragraph" w:styleId="Index1">
    <w:name w:val="index 1"/>
    <w:basedOn w:val="Normal"/>
    <w:next w:val="Normal"/>
    <w:qFormat/>
    <w:pPr>
      <w:ind w:left="2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qFormat/>
    <w:pPr>
      <w:numPr>
        <w:numId w:val="10"/>
      </w:numPr>
      <w:spacing w:after="18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qFormat/>
    <w:pPr>
      <w:spacing w:after="180"/>
      <w:ind w:left="283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5">
    <w:name w:val="List 5"/>
    <w:basedOn w:val="Normal"/>
    <w:qFormat/>
    <w:pPr>
      <w:spacing w:after="180"/>
      <w:ind w:left="1415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rFonts w:ascii="Times New Roman" w:eastAsiaTheme="minorEastAsia" w:hAnsi="Times New Roman" w:cs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qFormat/>
    <w:pPr>
      <w:ind w:left="14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qFormat/>
    <w:pPr>
      <w:ind w:left="18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ableofFigures">
    <w:name w:val="table of figures"/>
    <w:basedOn w:val="Normal"/>
    <w:next w:val="Normal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4">
    <w:name w:val="List 4"/>
    <w:basedOn w:val="Normal"/>
    <w:qFormat/>
    <w:pPr>
      <w:spacing w:after="180"/>
      <w:ind w:left="1132" w:hanging="283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n-GB" w:eastAsia="en-US"/>
    </w:rPr>
  </w:style>
  <w:style w:type="paragraph" w:styleId="HTMLPreformatted">
    <w:name w:val="HTML Preformatted"/>
    <w:basedOn w:val="Normal"/>
    <w:link w:val="HTMLPreformattedChar"/>
    <w:qFormat/>
    <w:rPr>
      <w:rFonts w:ascii="Consolas" w:eastAsiaTheme="minorEastAsia" w:hAnsi="Consolas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qFormat/>
    <w:pPr>
      <w:spacing w:after="180"/>
    </w:pPr>
    <w:rPr>
      <w:rFonts w:ascii="Times New Roman" w:eastAsiaTheme="minorEastAsia" w:hAnsi="Times New Roman" w:cs="Times New Roman"/>
      <w:lang w:val="en-GB" w:eastAsia="en-US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2">
    <w:name w:val="index 2"/>
    <w:basedOn w:val="Normal"/>
    <w:next w:val="Normal"/>
    <w:qFormat/>
    <w:pPr>
      <w:ind w:left="400" w:hanging="20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itle">
    <w:name w:val="Title"/>
    <w:basedOn w:val="Normal"/>
    <w:next w:val="Normal"/>
    <w:link w:val="TitleChar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Hyperlink">
    <w:name w:val="Hyperlink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eastAsiaTheme="minorEastAsia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qFormat/>
    <w:pPr>
      <w:spacing w:after="180"/>
      <w:ind w:left="851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qFormat/>
    <w:pPr>
      <w:spacing w:after="180"/>
      <w:ind w:left="1135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Normal"/>
    <w:qFormat/>
    <w:pPr>
      <w:spacing w:after="180"/>
      <w:ind w:left="1418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eastAsiaTheme="minorEastAsia" w:hAnsi="Times New Roman" w:cs="Times New Roman"/>
      <w:i/>
      <w:iCs/>
      <w:color w:val="4472C4" w:themeColor="accent1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eastAsiaTheme="minorEastAsia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等线" w:eastAsia="等线" w:hAnsi="等线"/>
      <w:sz w:val="18"/>
      <w:szCs w:val="18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customXml" Target="../customXml/item1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3800-7556-490C-BF26-90EAA71A73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645</TotalTime>
  <Pages>65</Pages>
  <Words>6835</Words>
  <Characters>38966</Characters>
  <Application>Microsoft Office Word</Application>
  <DocSecurity>0</DocSecurity>
  <Lines>324</Lines>
  <Paragraphs>91</Paragraphs>
  <ScaleCrop>false</ScaleCrop>
  <Company>ETSI</Company>
  <LinksUpToDate>false</LinksUpToDate>
  <CharactersWithSpaces>45710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Xiaodong Shen</cp:lastModifiedBy>
  <cp:revision>50</cp:revision>
  <cp:lastPrinted>2019-02-25T14:05:00Z</cp:lastPrinted>
  <dcterms:created xsi:type="dcterms:W3CDTF">2024-08-17T03:57:00Z</dcterms:created>
  <dcterms:modified xsi:type="dcterms:W3CDTF">2024-11-20T04:03:00Z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(3)geV+Uvla+WGsbdm+9odxXV9n+ao4BCMAneq64yPPzM3jkcZx8hzzuugx8HeejFZ4TKBcOb8L
zAAkbG+ibzEN0MyEFdZ0X2GlJ8EGBnA7DgnC+frUA4nGOvEftkHbm9XRCwLZgsguO65A3uok
Fz5qnuALiMA9J6DE9qqPvTfY8mW8wDmx9DEEcjN5hfs9mb8/oBIo/TAZ1bKtzBdCnUybcnFn
cU/rNp+TR1lvamkBdG</vt:lpwstr>
  </property>
  <property fmtid="{D5CDD505-2E9C-101B-9397-08002B2CF9AE}" pid="3" name="_2015_ms_pID_7253431">
    <vt:lpwstr>eHhq74j5NLMlkqyPcM1TqC6apcjz1S1nLo+0tJ2pFuQ39B3h4f+p5e
hObQBZCRYusPRkAB0OMsYYpptNCkylZhrhHtvvN3KDjrAfPzC5GxUdalS7i/K5UqMJtus5Zp
4xQWwA8adVjIZBJp2hh5mppsdgaH8MGbNNY2dR2NHAfygy5UhTWwDQjPZlGf7FFw9wnypwVt
XSt1sHnuFs6Pkw/zRYkuvJomBXxuXwEKBctL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1706683665</vt:lpwstr>
  </property>
  <property fmtid="{D5CDD505-2E9C-101B-9397-08002B2CF9AE}" pid="8" name="_2015_ms_pID_7253432">
    <vt:lpwstr>iw==</vt:lpwstr>
  </property>
  <property fmtid="{D5CDD505-2E9C-101B-9397-08002B2CF9AE}" pid="9" name="KSOProductBuildVer">
    <vt:lpwstr>2052-12.8.2.17838</vt:lpwstr>
  </property>
  <property fmtid="{D5CDD505-2E9C-101B-9397-08002B2CF9AE}" pid="10" name="ICV">
    <vt:lpwstr>FE2F3F6D92E04001A4A8A44FBAD95FBB</vt:lpwstr>
  </property>
</Properties>
</file>